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>
        <w:rPr>
          <w:b/>
          <w:color w:val="1F4E79"/>
          <w:sz w:val="28"/>
        </w:rPr>
        <w:t>Colecao Desenvolvimento de Software na Pratica</w:t>
      </w:r>
    </w:p>
    <w:p>
      <w:pPr>
        <w:jc w:val="center"/>
      </w:pPr>
      <w:r>
        <w:rPr>
          <w:b/>
          <w:color w:val="1F4E79"/>
          <w:sz w:val="60"/>
        </w:rPr>
        <w:t>Kit Docente</w:t>
      </w:r>
    </w:p>
    <w:p>
      <w:pPr>
        <w:jc w:val="center"/>
      </w:pPr>
      <w:r>
        <w:rPr>
          <w:b/>
          <w:color w:val="2E74B5"/>
          <w:sz w:val="40"/>
        </w:rPr>
        <w:t>Apostila 1 - Logica de Programacao para Iniciantes</w:t>
      </w:r>
    </w:p>
    <w:p/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5852160" cy="1950720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guia_prático_para_iniciantes_com_prof._douglas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52160" cy="1950720"/>
                    </a:xfrm>
                    <a:prstGeom prst="rect"/>
                  </pic:spPr>
                </pic:pic>
              </a:graphicData>
            </a:graphic>
          </wp:inline>
        </w:drawing>
      </w:r>
    </w:p>
    <w:p/>
    <w:p>
      <w:pPr>
        <w:jc w:val="center"/>
      </w:pPr>
      <w:r>
        <w:rPr>
          <w:b/>
        </w:rPr>
        <w:t>Planos de aula | Propostas de projetos | Slides | Criterios de avaliacao</w:t>
      </w:r>
    </w:p>
    <w:p>
      <w:pPr>
        <w:jc w:val="center"/>
      </w:pPr>
      <w:r>
        <w:rPr>
          <w:b/>
        </w:rPr>
        <w:t>Prof. Douglas Ribeiro</w:t>
      </w:r>
    </w:p>
    <w:p>
      <w:pPr>
        <w:jc w:val="center"/>
      </w:pPr>
      <w:r>
        <w:rPr>
          <w:i/>
        </w:rPr>
        <w:t>Versao 1.0 - Material de apoio ao professor</w:t>
      </w:r>
    </w:p>
    <w:p>
      <w:r>
        <w:br w:type="page"/>
      </w:r>
    </w:p>
    <w:p>
      <w:pPr>
        <w:pStyle w:val="Heading1"/>
      </w:pPr>
      <w:r>
        <w:t>Sumario</w:t>
      </w:r>
    </w:p>
    <w:p>
      <w:r>
        <w:t>Apresentacao do Kit Docente</w:t>
      </w:r>
    </w:p>
    <w:p>
      <w:r>
        <w:t>Como usar este material</w:t>
      </w:r>
    </w:p>
    <w:p>
      <w:r>
        <w:t>Mapa da apostila e competencias</w:t>
      </w:r>
    </w:p>
    <w:p>
      <w:r>
        <w:t>Planos de aula</w:t>
      </w:r>
    </w:p>
    <w:p>
      <w:r>
        <w:t>Roteiros detalhados por capitulo</w:t>
      </w:r>
    </w:p>
    <w:p>
      <w:r>
        <w:t>Propostas de projetos</w:t>
      </w:r>
    </w:p>
    <w:p>
      <w:r>
        <w:t>Slides para apresentacao</w:t>
      </w:r>
    </w:p>
    <w:p>
      <w:r>
        <w:t>Criterios de avaliacao</w:t>
      </w:r>
    </w:p>
    <w:p>
      <w:r>
        <w:t>Instrumentos prontos para uso</w:t>
      </w:r>
    </w:p>
    <w:p>
      <w:r>
        <w:t>Recurso NotebookLM da apostila</w:t>
      </w:r>
    </w:p>
    <w:p>
      <w:r>
        <w:t>Referencias de apoio</w:t>
      </w:r>
    </w:p>
    <w:p>
      <w:r>
        <w:br w:type="page"/>
      </w:r>
    </w:p>
    <w:p>
      <w:pPr>
        <w:pStyle w:val="Heading1"/>
      </w:pPr>
      <w:r>
        <w:t>Apresentacao do Kit Docente</w:t>
      </w:r>
    </w:p>
    <w:p>
      <w:r>
        <w:t>Este Kit Docente foi elaborado para apoiar professores, instrutores, tutores e coordenadores que desejam utilizar a apostila Logica de Programacao para Iniciantes em aulas presenciais, remotas, hibridas, cursos livres, disciplinas tecnicas, disciplinas de graduacao ou oficinas de introducao a programacao.</w:t>
      </w:r>
    </w:p>
    <w:p>
      <w:r>
        <w:t>O material nao substitui a autonomia docente. Ele oferece uma base organizada para planejamento, aplicacao, acompanhamento e avaliacao da aprendizagem. O professor pode adaptar cargas horarias, exemplos, projetos e criterios conforme o perfil da turma, a infraestrutura disponivel e os objetivos da instituicao.</w:t>
      </w:r>
    </w:p>
    <w:p>
      <w:r>
        <w:t>A proposta pedagogica segue uma abordagem progressiva: o estudante primeiro aprende a pensar o problema, depois representa a solucao em linguagem natural, fluxogramas e pseudocodigo, ate chegar ao projeto final integrado. A aprendizagem deve valorizar raciocinio, clareza, teste, revisao e capacidade de explicar a propria solucao.</w:t>
      </w:r>
    </w:p>
    <w:p>
      <w:pPr>
        <w:pStyle w:val="Heading1"/>
      </w:pPr>
      <w:r>
        <w:t>Como usar este material</w:t>
      </w:r>
    </w:p>
    <w:p>
      <w:pPr>
        <w:pStyle w:val="ListBullet"/>
      </w:pPr>
      <w:r>
        <w:t>Use os planos de aula para organizar a disciplina por capitulos, semanas ou unidades de aprendizagem.</w:t>
      </w:r>
    </w:p>
    <w:p>
      <w:pPr>
        <w:pStyle w:val="ListBullet"/>
      </w:pPr>
      <w:r>
        <w:t>Use as propostas de projetos como atividades avaliativas, oficinas ou desafios integradores.</w:t>
      </w:r>
    </w:p>
    <w:p>
      <w:pPr>
        <w:pStyle w:val="ListBullet"/>
      </w:pPr>
      <w:r>
        <w:t>Use os slides como apoio para apresentacao dos conceitos, abertura de aula e revisao.</w:t>
      </w:r>
    </w:p>
    <w:p>
      <w:pPr>
        <w:pStyle w:val="ListBullet"/>
      </w:pPr>
      <w:r>
        <w:t>Use as rubricas e criterios de avaliacao para corrigir atividades com maior transparencia e consistencia.</w:t>
      </w:r>
    </w:p>
    <w:p>
      <w:pPr>
        <w:pStyle w:val="ListBullet"/>
      </w:pPr>
      <w:r>
        <w:t>Use o NotebookLM da apostila como recurso complementar, sempre orientando os alunos a consultar primeiro o material principal.</w:t>
      </w:r>
    </w:p>
    <w:p>
      <w:pPr>
        <w:pStyle w:val="Heading1"/>
      </w:pPr>
      <w:r>
        <w:t>Mapa da apostila e competencias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2520"/>
        <w:gridCol w:w="2520"/>
        <w:gridCol w:w="2520"/>
        <w:gridCol w:w="2520"/>
      </w:tblGrid>
      <w:tr>
        <w:tc>
          <w:tcPr>
            <w:tcW w:type="dxa" w:w="576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Cap.</w:t>
            </w:r>
          </w:p>
        </w:tc>
        <w:tc>
          <w:tcPr>
            <w:tcW w:type="dxa" w:w="3024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Capitulo</w:t>
            </w:r>
          </w:p>
        </w:tc>
        <w:tc>
          <w:tcPr>
            <w:tcW w:type="dxa" w:w="3888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Foco didatico</w:t>
            </w:r>
          </w:p>
        </w:tc>
        <w:tc>
          <w:tcPr>
            <w:tcW w:type="dxa" w:w="3024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Evidencia de aprendizagem</w:t>
            </w:r>
          </w:p>
        </w:tc>
      </w:tr>
      <w:tr>
        <w:tc>
          <w:tcPr>
            <w:tcW w:type="dxa" w:w="576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1</w:t>
            </w:r>
          </w:p>
        </w:tc>
        <w:tc>
          <w:tcPr>
            <w:tcW w:type="dxa" w:w="302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Pensar antes de Programar</w:t>
            </w:r>
          </w:p>
        </w:tc>
        <w:tc>
          <w:tcPr>
            <w:tcW w:type="dxa" w:w="388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raciocinio inicial, decomposicao de problemas e organizacao de ideias</w:t>
            </w:r>
          </w:p>
        </w:tc>
        <w:tc>
          <w:tcPr>
            <w:tcW w:type="dxa" w:w="302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exercicios, atividade pratica e/ou mini-projeto</w:t>
            </w:r>
          </w:p>
        </w:tc>
      </w:tr>
      <w:tr>
        <w:tc>
          <w:tcPr>
            <w:tcW w:type="dxa" w:w="576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2</w:t>
            </w:r>
          </w:p>
        </w:tc>
        <w:tc>
          <w:tcPr>
            <w:tcW w:type="dxa" w:w="302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Algoritmos em linguagem natural</w:t>
            </w:r>
          </w:p>
        </w:tc>
        <w:tc>
          <w:tcPr>
            <w:tcW w:type="dxa" w:w="388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sequencia de passos, clareza e comunicacao de solucoes</w:t>
            </w:r>
          </w:p>
        </w:tc>
        <w:tc>
          <w:tcPr>
            <w:tcW w:type="dxa" w:w="302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exercicios, atividade pratica e/ou mini-projeto</w:t>
            </w:r>
          </w:p>
        </w:tc>
      </w:tr>
      <w:tr>
        <w:tc>
          <w:tcPr>
            <w:tcW w:type="dxa" w:w="576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3</w:t>
            </w:r>
          </w:p>
        </w:tc>
        <w:tc>
          <w:tcPr>
            <w:tcW w:type="dxa" w:w="302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Fluxogramas do zero</w:t>
            </w:r>
          </w:p>
        </w:tc>
        <w:tc>
          <w:tcPr>
            <w:tcW w:type="dxa" w:w="388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representacao visual de processos, simbolos e fluxo de decisao</w:t>
            </w:r>
          </w:p>
        </w:tc>
        <w:tc>
          <w:tcPr>
            <w:tcW w:type="dxa" w:w="302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exercicios, atividade pratica e/ou mini-projeto</w:t>
            </w:r>
          </w:p>
        </w:tc>
      </w:tr>
      <w:tr>
        <w:tc>
          <w:tcPr>
            <w:tcW w:type="dxa" w:w="576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4</w:t>
            </w:r>
          </w:p>
        </w:tc>
        <w:tc>
          <w:tcPr>
            <w:tcW w:type="dxa" w:w="302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Pseudocodigo e Portugol</w:t>
            </w:r>
          </w:p>
        </w:tc>
        <w:tc>
          <w:tcPr>
            <w:tcW w:type="dxa" w:w="388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escrita estruturada da logica antes da linguagem de programacao</w:t>
            </w:r>
          </w:p>
        </w:tc>
        <w:tc>
          <w:tcPr>
            <w:tcW w:type="dxa" w:w="302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exercicios, atividade pratica e/ou mini-projeto</w:t>
            </w:r>
          </w:p>
        </w:tc>
      </w:tr>
      <w:tr>
        <w:tc>
          <w:tcPr>
            <w:tcW w:type="dxa" w:w="576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5</w:t>
            </w:r>
          </w:p>
        </w:tc>
        <w:tc>
          <w:tcPr>
            <w:tcW w:type="dxa" w:w="302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Dados, variaveis e tipos</w:t>
            </w:r>
          </w:p>
        </w:tc>
        <w:tc>
          <w:tcPr>
            <w:tcW w:type="dxa" w:w="388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armazenamento, classificacao e manipulacao inicial de informacoes</w:t>
            </w:r>
          </w:p>
        </w:tc>
        <w:tc>
          <w:tcPr>
            <w:tcW w:type="dxa" w:w="302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exercicios, atividade pratica e/ou mini-projeto</w:t>
            </w:r>
          </w:p>
        </w:tc>
      </w:tr>
      <w:tr>
        <w:tc>
          <w:tcPr>
            <w:tcW w:type="dxa" w:w="576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6</w:t>
            </w:r>
          </w:p>
        </w:tc>
        <w:tc>
          <w:tcPr>
            <w:tcW w:type="dxa" w:w="302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Operadores e expressoes</w:t>
            </w:r>
          </w:p>
        </w:tc>
        <w:tc>
          <w:tcPr>
            <w:tcW w:type="dxa" w:w="388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calculos, comparacoes e expressoes logicas</w:t>
            </w:r>
          </w:p>
        </w:tc>
        <w:tc>
          <w:tcPr>
            <w:tcW w:type="dxa" w:w="302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exercicios, atividade pratica e/ou mini-projeto</w:t>
            </w:r>
          </w:p>
        </w:tc>
      </w:tr>
      <w:tr>
        <w:tc>
          <w:tcPr>
            <w:tcW w:type="dxa" w:w="576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7</w:t>
            </w:r>
          </w:p>
        </w:tc>
        <w:tc>
          <w:tcPr>
            <w:tcW w:type="dxa" w:w="302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Entrada, processamento e saida</w:t>
            </w:r>
          </w:p>
        </w:tc>
        <w:tc>
          <w:tcPr>
            <w:tcW w:type="dxa" w:w="388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modelo entrada-processamento-saida e interacao com o usuario</w:t>
            </w:r>
          </w:p>
        </w:tc>
        <w:tc>
          <w:tcPr>
            <w:tcW w:type="dxa" w:w="302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exercicios, atividade pratica e/ou mini-projeto</w:t>
            </w:r>
          </w:p>
        </w:tc>
      </w:tr>
      <w:tr>
        <w:tc>
          <w:tcPr>
            <w:tcW w:type="dxa" w:w="576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8</w:t>
            </w:r>
          </w:p>
        </w:tc>
        <w:tc>
          <w:tcPr>
            <w:tcW w:type="dxa" w:w="302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Estruturas condicionais</w:t>
            </w:r>
          </w:p>
        </w:tc>
        <w:tc>
          <w:tcPr>
            <w:tcW w:type="dxa" w:w="388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tomada de decisao, caminhos alternativos e validacoes</w:t>
            </w:r>
          </w:p>
        </w:tc>
        <w:tc>
          <w:tcPr>
            <w:tcW w:type="dxa" w:w="302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exercicios, atividade pratica e/ou mini-projeto</w:t>
            </w:r>
          </w:p>
        </w:tc>
      </w:tr>
      <w:tr>
        <w:tc>
          <w:tcPr>
            <w:tcW w:type="dxa" w:w="576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9</w:t>
            </w:r>
          </w:p>
        </w:tc>
        <w:tc>
          <w:tcPr>
            <w:tcW w:type="dxa" w:w="302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Estruturas de repeticao</w:t>
            </w:r>
          </w:p>
        </w:tc>
        <w:tc>
          <w:tcPr>
            <w:tcW w:type="dxa" w:w="388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lacos, contadores, acumuladores e criterios de parada</w:t>
            </w:r>
          </w:p>
        </w:tc>
        <w:tc>
          <w:tcPr>
            <w:tcW w:type="dxa" w:w="302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exercicios, atividade pratica e/ou mini-projeto</w:t>
            </w:r>
          </w:p>
        </w:tc>
      </w:tr>
      <w:tr>
        <w:tc>
          <w:tcPr>
            <w:tcW w:type="dxa" w:w="576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10</w:t>
            </w:r>
          </w:p>
        </w:tc>
        <w:tc>
          <w:tcPr>
            <w:tcW w:type="dxa" w:w="302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Vetores e Matrizes</w:t>
            </w:r>
          </w:p>
        </w:tc>
        <w:tc>
          <w:tcPr>
            <w:tcW w:type="dxa" w:w="388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colecoes de dados, posicoes, linhas e colunas</w:t>
            </w:r>
          </w:p>
        </w:tc>
        <w:tc>
          <w:tcPr>
            <w:tcW w:type="dxa" w:w="302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exercicios, atividade pratica e/ou mini-projeto</w:t>
            </w:r>
          </w:p>
        </w:tc>
      </w:tr>
      <w:tr>
        <w:tc>
          <w:tcPr>
            <w:tcW w:type="dxa" w:w="576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11</w:t>
            </w:r>
          </w:p>
        </w:tc>
        <w:tc>
          <w:tcPr>
            <w:tcW w:type="dxa" w:w="302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Modularizacao</w:t>
            </w:r>
          </w:p>
        </w:tc>
        <w:tc>
          <w:tcPr>
            <w:tcW w:type="dxa" w:w="388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procedimentos, funcoes, parametros e organizacao de solucoes</w:t>
            </w:r>
          </w:p>
        </w:tc>
        <w:tc>
          <w:tcPr>
            <w:tcW w:type="dxa" w:w="302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exercicios, atividade pratica e/ou mini-projeto</w:t>
            </w:r>
          </w:p>
        </w:tc>
      </w:tr>
      <w:tr>
        <w:tc>
          <w:tcPr>
            <w:tcW w:type="dxa" w:w="576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12</w:t>
            </w:r>
          </w:p>
        </w:tc>
        <w:tc>
          <w:tcPr>
            <w:tcW w:type="dxa" w:w="302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Testes, Erros e boas praticas</w:t>
            </w:r>
          </w:p>
        </w:tc>
        <w:tc>
          <w:tcPr>
            <w:tcW w:type="dxa" w:w="388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teste de mesa, depuracao, legibilidade e revisao</w:t>
            </w:r>
          </w:p>
        </w:tc>
        <w:tc>
          <w:tcPr>
            <w:tcW w:type="dxa" w:w="302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exercicios, atividade pratica e/ou mini-projeto</w:t>
            </w:r>
          </w:p>
        </w:tc>
      </w:tr>
      <w:tr>
        <w:tc>
          <w:tcPr>
            <w:tcW w:type="dxa" w:w="576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13</w:t>
            </w:r>
          </w:p>
        </w:tc>
        <w:tc>
          <w:tcPr>
            <w:tcW w:type="dxa" w:w="302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Projeto final</w:t>
            </w:r>
          </w:p>
        </w:tc>
        <w:tc>
          <w:tcPr>
            <w:tcW w:type="dxa" w:w="388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integracao dos conceitos em um sistema logico completo</w:t>
            </w:r>
          </w:p>
        </w:tc>
        <w:tc>
          <w:tcPr>
            <w:tcW w:type="dxa" w:w="302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exercicios, atividade pratica e/ou mini-projeto</w:t>
            </w:r>
          </w:p>
        </w:tc>
      </w:tr>
    </w:tbl>
    <w:p/>
    <w:p>
      <w:pPr>
        <w:pStyle w:val="Heading2"/>
      </w:pPr>
      <w:r>
        <w:t>Competencias desenvolvidas</w:t>
      </w:r>
    </w:p>
    <w:p>
      <w:pPr>
        <w:pStyle w:val="ListBullet"/>
      </w:pPr>
      <w:r>
        <w:t>Compreender problemas e transforma-los em sequencias logicas.</w:t>
      </w:r>
    </w:p>
    <w:p>
      <w:pPr>
        <w:pStyle w:val="ListBullet"/>
      </w:pPr>
      <w:r>
        <w:t>Representar solucoes por linguagem natural, fluxogramas e pseudocodigo.</w:t>
      </w:r>
    </w:p>
    <w:p>
      <w:pPr>
        <w:pStyle w:val="ListBullet"/>
      </w:pPr>
      <w:r>
        <w:t>Manipular dados, variaveis, operadores, condicoes e repeticoes.</w:t>
      </w:r>
    </w:p>
    <w:p>
      <w:pPr>
        <w:pStyle w:val="ListBullet"/>
      </w:pPr>
      <w:r>
        <w:t>Organizar colecoes simples de dados com vetores e matrizes.</w:t>
      </w:r>
    </w:p>
    <w:p>
      <w:pPr>
        <w:pStyle w:val="ListBullet"/>
      </w:pPr>
      <w:r>
        <w:t>Dividir problemas em partes menores por meio de modularizacao.</w:t>
      </w:r>
    </w:p>
    <w:p>
      <w:pPr>
        <w:pStyle w:val="ListBullet"/>
      </w:pPr>
      <w:r>
        <w:t>Testar algoritmos, identificar erros e justificar correcoes.</w:t>
      </w:r>
    </w:p>
    <w:p>
      <w:pPr>
        <w:pStyle w:val="ListBullet"/>
      </w:pPr>
      <w:r>
        <w:t>Comunicar solucoes de forma clara, progressiva e tecnicamente adequada.</w:t>
      </w:r>
    </w:p>
    <w:p>
      <w:pPr>
        <w:pStyle w:val="Heading1"/>
      </w:pPr>
      <w:r>
        <w:t>Planos de aula</w:t>
      </w:r>
    </w:p>
    <w:p>
      <w:pPr>
        <w:pStyle w:val="Heading2"/>
      </w:pPr>
      <w:r>
        <w:t>Plano de aplicacao em 40 horas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2520"/>
        <w:gridCol w:w="2520"/>
        <w:gridCol w:w="2520"/>
        <w:gridCol w:w="2520"/>
      </w:tblGrid>
      <w:tr>
        <w:tc>
          <w:tcPr>
            <w:tcW w:type="dxa" w:w="720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Aula</w:t>
            </w:r>
          </w:p>
        </w:tc>
        <w:tc>
          <w:tcPr>
            <w:tcW w:type="dxa" w:w="4608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Tema</w:t>
            </w:r>
          </w:p>
        </w:tc>
        <w:tc>
          <w:tcPr>
            <w:tcW w:type="dxa" w:w="1440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Referencia</w:t>
            </w:r>
          </w:p>
        </w:tc>
        <w:tc>
          <w:tcPr>
            <w:tcW w:type="dxa" w:w="3456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Produto da aula</w:t>
            </w:r>
          </w:p>
        </w:tc>
      </w:tr>
      <w:tr>
        <w:tc>
          <w:tcPr>
            <w:tcW w:type="dxa" w:w="72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1</w:t>
            </w:r>
          </w:p>
        </w:tc>
        <w:tc>
          <w:tcPr>
            <w:tcW w:type="dxa" w:w="460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Abertura, pensamento computacional e diagnostico inicial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Cap. 1</w:t>
            </w:r>
          </w:p>
        </w:tc>
        <w:tc>
          <w:tcPr>
            <w:tcW w:type="dxa" w:w="3456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atividade de decomposicao de problema</w:t>
            </w:r>
          </w:p>
        </w:tc>
      </w:tr>
      <w:tr>
        <w:tc>
          <w:tcPr>
            <w:tcW w:type="dxa" w:w="72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2</w:t>
            </w:r>
          </w:p>
        </w:tc>
        <w:tc>
          <w:tcPr>
            <w:tcW w:type="dxa" w:w="460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Algoritmos em linguagem natural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Cap. 2</w:t>
            </w:r>
          </w:p>
        </w:tc>
        <w:tc>
          <w:tcPr>
            <w:tcW w:type="dxa" w:w="3456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roteiro passo a passo</w:t>
            </w:r>
          </w:p>
        </w:tc>
      </w:tr>
      <w:tr>
        <w:tc>
          <w:tcPr>
            <w:tcW w:type="dxa" w:w="72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3</w:t>
            </w:r>
          </w:p>
        </w:tc>
        <w:tc>
          <w:tcPr>
            <w:tcW w:type="dxa" w:w="460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Fluxogramas do zero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Cap. 3</w:t>
            </w:r>
          </w:p>
        </w:tc>
        <w:tc>
          <w:tcPr>
            <w:tcW w:type="dxa" w:w="3456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fluxograma de tarefa cotidiana</w:t>
            </w:r>
          </w:p>
        </w:tc>
      </w:tr>
      <w:tr>
        <w:tc>
          <w:tcPr>
            <w:tcW w:type="dxa" w:w="72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4</w:t>
            </w:r>
          </w:p>
        </w:tc>
        <w:tc>
          <w:tcPr>
            <w:tcW w:type="dxa" w:w="460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Pseudocodigo e Portugol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Cap. 4</w:t>
            </w:r>
          </w:p>
        </w:tc>
        <w:tc>
          <w:tcPr>
            <w:tcW w:type="dxa" w:w="3456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algoritmo de media</w:t>
            </w:r>
          </w:p>
        </w:tc>
      </w:tr>
      <w:tr>
        <w:tc>
          <w:tcPr>
            <w:tcW w:type="dxa" w:w="72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5</w:t>
            </w:r>
          </w:p>
        </w:tc>
        <w:tc>
          <w:tcPr>
            <w:tcW w:type="dxa" w:w="460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Dados, variaveis e tipos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Cap. 5</w:t>
            </w:r>
          </w:p>
        </w:tc>
        <w:tc>
          <w:tcPr>
            <w:tcW w:type="dxa" w:w="3456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cadastro simples</w:t>
            </w:r>
          </w:p>
        </w:tc>
      </w:tr>
      <w:tr>
        <w:tc>
          <w:tcPr>
            <w:tcW w:type="dxa" w:w="72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6</w:t>
            </w:r>
          </w:p>
        </w:tc>
        <w:tc>
          <w:tcPr>
            <w:tcW w:type="dxa" w:w="460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Operadores e expressoes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Cap. 6</w:t>
            </w:r>
          </w:p>
        </w:tc>
        <w:tc>
          <w:tcPr>
            <w:tcW w:type="dxa" w:w="3456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calculos e comparacoes</w:t>
            </w:r>
          </w:p>
        </w:tc>
      </w:tr>
      <w:tr>
        <w:tc>
          <w:tcPr>
            <w:tcW w:type="dxa" w:w="72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7</w:t>
            </w:r>
          </w:p>
        </w:tc>
        <w:tc>
          <w:tcPr>
            <w:tcW w:type="dxa" w:w="460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Entrada, processamento e saida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Cap. 7</w:t>
            </w:r>
          </w:p>
        </w:tc>
        <w:tc>
          <w:tcPr>
            <w:tcW w:type="dxa" w:w="3456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modelo EPS completo</w:t>
            </w:r>
          </w:p>
        </w:tc>
      </w:tr>
      <w:tr>
        <w:tc>
          <w:tcPr>
            <w:tcW w:type="dxa" w:w="72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8</w:t>
            </w:r>
          </w:p>
        </w:tc>
        <w:tc>
          <w:tcPr>
            <w:tcW w:type="dxa" w:w="460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Estruturas condicionais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Cap. 8</w:t>
            </w:r>
          </w:p>
        </w:tc>
        <w:tc>
          <w:tcPr>
            <w:tcW w:type="dxa" w:w="3456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classificador com regras</w:t>
            </w:r>
          </w:p>
        </w:tc>
      </w:tr>
      <w:tr>
        <w:tc>
          <w:tcPr>
            <w:tcW w:type="dxa" w:w="72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9</w:t>
            </w:r>
          </w:p>
        </w:tc>
        <w:tc>
          <w:tcPr>
            <w:tcW w:type="dxa" w:w="460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Estruturas de repeticao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Cap. 9</w:t>
            </w:r>
          </w:p>
        </w:tc>
        <w:tc>
          <w:tcPr>
            <w:tcW w:type="dxa" w:w="3456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tabuada, somatorio ou contagem</w:t>
            </w:r>
          </w:p>
        </w:tc>
      </w:tr>
      <w:tr>
        <w:tc>
          <w:tcPr>
            <w:tcW w:type="dxa" w:w="72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10</w:t>
            </w:r>
          </w:p>
        </w:tc>
        <w:tc>
          <w:tcPr>
            <w:tcW w:type="dxa" w:w="460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Vetores e matrizes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Cap. 10</w:t>
            </w:r>
          </w:p>
        </w:tc>
        <w:tc>
          <w:tcPr>
            <w:tcW w:type="dxa" w:w="3456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notas de turma</w:t>
            </w:r>
          </w:p>
        </w:tc>
      </w:tr>
      <w:tr>
        <w:tc>
          <w:tcPr>
            <w:tcW w:type="dxa" w:w="72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11</w:t>
            </w:r>
          </w:p>
        </w:tc>
        <w:tc>
          <w:tcPr>
            <w:tcW w:type="dxa" w:w="460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Modularizacao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Cap. 11</w:t>
            </w:r>
          </w:p>
        </w:tc>
        <w:tc>
          <w:tcPr>
            <w:tcW w:type="dxa" w:w="3456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divisao do projeto em procedimentos/funcoes</w:t>
            </w:r>
          </w:p>
        </w:tc>
      </w:tr>
      <w:tr>
        <w:tc>
          <w:tcPr>
            <w:tcW w:type="dxa" w:w="72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12</w:t>
            </w:r>
          </w:p>
        </w:tc>
        <w:tc>
          <w:tcPr>
            <w:tcW w:type="dxa" w:w="460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Testes, erros e boas praticas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Cap. 12</w:t>
            </w:r>
          </w:p>
        </w:tc>
        <w:tc>
          <w:tcPr>
            <w:tcW w:type="dxa" w:w="3456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teste de mesa e correcao</w:t>
            </w:r>
          </w:p>
        </w:tc>
      </w:tr>
      <w:tr>
        <w:tc>
          <w:tcPr>
            <w:tcW w:type="dxa" w:w="72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13</w:t>
            </w:r>
          </w:p>
        </w:tc>
        <w:tc>
          <w:tcPr>
            <w:tcW w:type="dxa" w:w="460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Projeto final - planejamento e desenvolvimento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Cap. 13</w:t>
            </w:r>
          </w:p>
        </w:tc>
        <w:tc>
          <w:tcPr>
            <w:tcW w:type="dxa" w:w="3456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prototipo logico</w:t>
            </w:r>
          </w:p>
        </w:tc>
      </w:tr>
      <w:tr>
        <w:tc>
          <w:tcPr>
            <w:tcW w:type="dxa" w:w="72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14</w:t>
            </w:r>
          </w:p>
        </w:tc>
        <w:tc>
          <w:tcPr>
            <w:tcW w:type="dxa" w:w="460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Apresentacao e avaliacao final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Cap. 13</w:t>
            </w:r>
          </w:p>
        </w:tc>
        <w:tc>
          <w:tcPr>
            <w:tcW w:type="dxa" w:w="3456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entrega e apresentacao</w:t>
            </w:r>
          </w:p>
        </w:tc>
      </w:tr>
    </w:tbl>
    <w:p/>
    <w:p>
      <w:pPr>
        <w:pStyle w:val="Heading2"/>
      </w:pPr>
      <w:r>
        <w:t>Plano de aplicacao em 60 horas</w:t>
      </w:r>
    </w:p>
    <w:p>
      <w:r>
        <w:t>A versao de 60 horas permite maior tempo para exemplos, exercicios em sala, correcao coletiva e uma etapa mais robusta de projeto final. Sugere-se manter a sequencia dos capitulos, reservando aulas extras para revisao de fluxogramas, pseudocodigo, repeticao, vetores/matrizes e testes.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2520"/>
        <w:gridCol w:w="2520"/>
        <w:gridCol w:w="2520"/>
        <w:gridCol w:w="2520"/>
      </w:tblGrid>
      <w:tr>
        <w:tc>
          <w:tcPr>
            <w:tcW w:type="dxa" w:w="1440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Unidade</w:t>
            </w:r>
          </w:p>
        </w:tc>
        <w:tc>
          <w:tcPr>
            <w:tcW w:type="dxa" w:w="4320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Eixo</w:t>
            </w:r>
          </w:p>
        </w:tc>
        <w:tc>
          <w:tcPr>
            <w:tcW w:type="dxa" w:w="2016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Capitulos</w:t>
            </w:r>
          </w:p>
        </w:tc>
        <w:tc>
          <w:tcPr>
            <w:tcW w:type="dxa" w:w="1728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Carga sugerida</w:t>
            </w:r>
          </w:p>
        </w:tc>
      </w:tr>
      <w:tr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Unidade 1</w:t>
            </w:r>
          </w:p>
        </w:tc>
        <w:tc>
          <w:tcPr>
            <w:tcW w:type="dxa" w:w="432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Pensamento logico e representacao de algoritmos</w:t>
            </w:r>
          </w:p>
        </w:tc>
        <w:tc>
          <w:tcPr>
            <w:tcW w:type="dxa" w:w="2016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Cap. 1 a 4</w:t>
            </w:r>
          </w:p>
        </w:tc>
        <w:tc>
          <w:tcPr>
            <w:tcW w:type="dxa" w:w="172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12 h</w:t>
            </w:r>
          </w:p>
        </w:tc>
      </w:tr>
      <w:tr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Unidade 2</w:t>
            </w:r>
          </w:p>
        </w:tc>
        <w:tc>
          <w:tcPr>
            <w:tcW w:type="dxa" w:w="432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Dados, operadores e fluxo entrada-processamento-saida</w:t>
            </w:r>
          </w:p>
        </w:tc>
        <w:tc>
          <w:tcPr>
            <w:tcW w:type="dxa" w:w="2016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Cap. 5 a 7</w:t>
            </w:r>
          </w:p>
        </w:tc>
        <w:tc>
          <w:tcPr>
            <w:tcW w:type="dxa" w:w="172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12 h</w:t>
            </w:r>
          </w:p>
        </w:tc>
      </w:tr>
      <w:tr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Unidade 3</w:t>
            </w:r>
          </w:p>
        </w:tc>
        <w:tc>
          <w:tcPr>
            <w:tcW w:type="dxa" w:w="432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Decisao e repeticao</w:t>
            </w:r>
          </w:p>
        </w:tc>
        <w:tc>
          <w:tcPr>
            <w:tcW w:type="dxa" w:w="2016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Cap. 8 a 9</w:t>
            </w:r>
          </w:p>
        </w:tc>
        <w:tc>
          <w:tcPr>
            <w:tcW w:type="dxa" w:w="172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12 h</w:t>
            </w:r>
          </w:p>
        </w:tc>
      </w:tr>
      <w:tr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Unidade 4</w:t>
            </w:r>
          </w:p>
        </w:tc>
        <w:tc>
          <w:tcPr>
            <w:tcW w:type="dxa" w:w="432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Colecoes, modularizacao e testes</w:t>
            </w:r>
          </w:p>
        </w:tc>
        <w:tc>
          <w:tcPr>
            <w:tcW w:type="dxa" w:w="2016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Cap. 10 a 12</w:t>
            </w:r>
          </w:p>
        </w:tc>
        <w:tc>
          <w:tcPr>
            <w:tcW w:type="dxa" w:w="172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12 h</w:t>
            </w:r>
          </w:p>
        </w:tc>
      </w:tr>
      <w:tr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Unidade 5</w:t>
            </w:r>
          </w:p>
        </w:tc>
        <w:tc>
          <w:tcPr>
            <w:tcW w:type="dxa" w:w="432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Projeto final e apresentacoes</w:t>
            </w:r>
          </w:p>
        </w:tc>
        <w:tc>
          <w:tcPr>
            <w:tcW w:type="dxa" w:w="2016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Cap. 13</w:t>
            </w:r>
          </w:p>
        </w:tc>
        <w:tc>
          <w:tcPr>
            <w:tcW w:type="dxa" w:w="172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12 h</w:t>
            </w:r>
          </w:p>
        </w:tc>
      </w:tr>
    </w:tbl>
    <w:p/>
    <w:p>
      <w:pPr>
        <w:pStyle w:val="Heading2"/>
      </w:pPr>
      <w:r>
        <w:t>Plano de aplicacao em 80 horas</w:t>
      </w:r>
    </w:p>
    <w:p>
      <w:r>
        <w:t>A versao de 80 horas e indicada para turmas com maior dificuldade inicial, cursos tecnicos com laboratorio, disciplinas com avaliacao processual ou oficinas com producao de portfolio. Nessa versao, cada capitulo pode ocupar uma aula teorica e uma aula pratica, com desenvolvimento incremental do projeto final desde a metade do curso.</w:t>
      </w:r>
    </w:p>
    <w:p>
      <w:pPr>
        <w:pStyle w:val="Heading1"/>
      </w:pPr>
      <w:r>
        <w:t>Roteiros detalhados por capitulo</w:t>
      </w:r>
    </w:p>
    <w:p>
      <w:r>
        <w:br w:type="page"/>
      </w:r>
    </w:p>
    <w:p>
      <w:pPr>
        <w:pStyle w:val="Heading2"/>
      </w:pPr>
      <w:r>
        <w:t>Plano de aula - Capitulo 1: Pensar antes de Programar</w:t>
      </w:r>
    </w:p>
    <w:p>
      <w:r>
        <w:t>Foco didatico: raciocinio inicial, decomposicao de problemas e organizacao de ideias.</w:t>
      </w:r>
    </w:p>
    <w:p>
      <w:pPr>
        <w:pStyle w:val="Heading3"/>
      </w:pPr>
      <w:r>
        <w:t>Objetivos de aprendizagem</w:t>
      </w:r>
    </w:p>
    <w:p>
      <w:pPr>
        <w:pStyle w:val="ListBullet"/>
      </w:pPr>
      <w:r>
        <w:t>Diferenciar pensar o problema de escrever comandos.</w:t>
      </w:r>
    </w:p>
    <w:p>
      <w:pPr>
        <w:pStyle w:val="ListBullet"/>
      </w:pPr>
      <w:r>
        <w:t>Identificar objetivo, contexto, entradas, saidas e restricoes de uma situacao.</w:t>
      </w:r>
    </w:p>
    <w:p>
      <w:pPr>
        <w:pStyle w:val="ListBullet"/>
      </w:pPr>
      <w:r>
        <w:t>Aplicar decomposicao inicial em problemas simples.</w:t>
      </w:r>
    </w:p>
    <w:p>
      <w:pPr>
        <w:pStyle w:val="Heading3"/>
      </w:pPr>
      <w:r>
        <w:t>Roteiro sugerido da aula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3360"/>
        <w:gridCol w:w="3360"/>
        <w:gridCol w:w="3360"/>
      </w:tblGrid>
      <w:tr>
        <w:tc>
          <w:tcPr>
            <w:tcW w:type="dxa" w:w="2304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Momento</w:t>
            </w:r>
          </w:p>
        </w:tc>
        <w:tc>
          <w:tcPr>
            <w:tcW w:type="dxa" w:w="1440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Tempo</w:t>
            </w:r>
          </w:p>
        </w:tc>
        <w:tc>
          <w:tcPr>
            <w:tcW w:type="dxa" w:w="6048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Orientacao ao professor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Acolhida e retomada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10 a 15 min</w:t>
            </w:r>
          </w:p>
        </w:tc>
        <w:tc>
          <w:tcPr>
            <w:tcW w:type="dxa" w:w="604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Retomar a aula anterior e apresentar a situacao-problema do capitulo.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Exposicao dialogada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30 a 40 min</w:t>
            </w:r>
          </w:p>
        </w:tc>
        <w:tc>
          <w:tcPr>
            <w:tcW w:type="dxa" w:w="604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Explicar os conceitos principais com exemplos simples e perguntas aos estudantes.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Exemplo conduzido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30 a 40 min</w:t>
            </w:r>
          </w:p>
        </w:tc>
        <w:tc>
          <w:tcPr>
            <w:tcW w:type="dxa" w:w="604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Resolver um problema no quadro ou no projetor, verbalizando o raciocinio.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Atividade orientada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40 a 60 min</w:t>
            </w:r>
          </w:p>
        </w:tc>
        <w:tc>
          <w:tcPr>
            <w:tcW w:type="dxa" w:w="604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Os estudantes resolvem uma tarefa individual ou em duplas, com acompanhamento do professor.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Fechamento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10 a 15 min</w:t>
            </w:r>
          </w:p>
        </w:tc>
        <w:tc>
          <w:tcPr>
            <w:tcW w:type="dxa" w:w="604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Retomar erros comuns, sintetizar a aula e indicar exercicios de fixacao.</w:t>
            </w:r>
          </w:p>
        </w:tc>
      </w:tr>
    </w:tbl>
    <w:p/>
    <w:p>
      <w:pPr>
        <w:pStyle w:val="Heading3"/>
      </w:pPr>
      <w:r>
        <w:t>Atividade pratica sugerida</w:t>
      </w:r>
    </w:p>
    <w:p>
      <w:r>
        <w:t>Escolha um problema do cotidiano e preencha uma ficha com objetivo, entradas, saidas, restricoes e possiveis passos para solucao.</w:t>
      </w:r>
    </w:p>
    <w:p>
      <w:pPr>
        <w:pStyle w:val="Heading3"/>
      </w:pPr>
      <w:r>
        <w:t>Evidencias e avaliacao formativa</w:t>
      </w:r>
    </w:p>
    <w:p>
      <w:pPr>
        <w:pStyle w:val="ListBullet"/>
      </w:pPr>
      <w:r>
        <w:t>Participacao na discussao inicial.</w:t>
      </w:r>
    </w:p>
    <w:p>
      <w:pPr>
        <w:pStyle w:val="ListBullet"/>
      </w:pPr>
      <w:r>
        <w:t>Registro do raciocinio adotado.</w:t>
      </w:r>
    </w:p>
    <w:p>
      <w:pPr>
        <w:pStyle w:val="ListBullet"/>
      </w:pPr>
      <w:r>
        <w:t>Clareza da solucao apresentada.</w:t>
      </w:r>
    </w:p>
    <w:p>
      <w:pPr>
        <w:pStyle w:val="ListBullet"/>
      </w:pPr>
      <w:r>
        <w:t>Capacidade de revisar a propria resposta apos feedback.</w:t>
      </w:r>
    </w:p>
    <w:p>
      <w:pPr>
        <w:pStyle w:val="ListBullet"/>
      </w:pPr>
      <w:r>
        <w:t>Entrega da atividade pratica ou parcial do projeto.</w:t>
      </w:r>
    </w:p>
    <w:p>
      <w:r>
        <w:br w:type="page"/>
      </w:r>
    </w:p>
    <w:p>
      <w:pPr>
        <w:pStyle w:val="Heading2"/>
      </w:pPr>
      <w:r>
        <w:t>Plano de aula - Capitulo 2: Algoritmos em linguagem natural</w:t>
      </w:r>
    </w:p>
    <w:p>
      <w:r>
        <w:t>Foco didatico: sequencia de passos, clareza e comunicacao de solucoes.</w:t>
      </w:r>
    </w:p>
    <w:p>
      <w:pPr>
        <w:pStyle w:val="Heading3"/>
      </w:pPr>
      <w:r>
        <w:t>Objetivos de aprendizagem</w:t>
      </w:r>
    </w:p>
    <w:p>
      <w:pPr>
        <w:pStyle w:val="ListBullet"/>
      </w:pPr>
      <w:r>
        <w:t>Construir algoritmos em linguagem natural.</w:t>
      </w:r>
    </w:p>
    <w:p>
      <w:pPr>
        <w:pStyle w:val="ListBullet"/>
      </w:pPr>
      <w:r>
        <w:t>Organizar passos em ordem logica.</w:t>
      </w:r>
    </w:p>
    <w:p>
      <w:pPr>
        <w:pStyle w:val="ListBullet"/>
      </w:pPr>
      <w:r>
        <w:t>Reconhecer ambiguidade e falta de detalhe em instrucoes.</w:t>
      </w:r>
    </w:p>
    <w:p>
      <w:pPr>
        <w:pStyle w:val="Heading3"/>
      </w:pPr>
      <w:r>
        <w:t>Roteiro sugerido da aula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3360"/>
        <w:gridCol w:w="3360"/>
        <w:gridCol w:w="3360"/>
      </w:tblGrid>
      <w:tr>
        <w:tc>
          <w:tcPr>
            <w:tcW w:type="dxa" w:w="2304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Momento</w:t>
            </w:r>
          </w:p>
        </w:tc>
        <w:tc>
          <w:tcPr>
            <w:tcW w:type="dxa" w:w="1440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Tempo</w:t>
            </w:r>
          </w:p>
        </w:tc>
        <w:tc>
          <w:tcPr>
            <w:tcW w:type="dxa" w:w="6048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Orientacao ao professor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Acolhida e retomada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10 a 15 min</w:t>
            </w:r>
          </w:p>
        </w:tc>
        <w:tc>
          <w:tcPr>
            <w:tcW w:type="dxa" w:w="604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Retomar a aula anterior e apresentar a situacao-problema do capitulo.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Exposicao dialogada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30 a 40 min</w:t>
            </w:r>
          </w:p>
        </w:tc>
        <w:tc>
          <w:tcPr>
            <w:tcW w:type="dxa" w:w="604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Explicar os conceitos principais com exemplos simples e perguntas aos estudantes.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Exemplo conduzido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30 a 40 min</w:t>
            </w:r>
          </w:p>
        </w:tc>
        <w:tc>
          <w:tcPr>
            <w:tcW w:type="dxa" w:w="604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Resolver um problema no quadro ou no projetor, verbalizando o raciocinio.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Atividade orientada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40 a 60 min</w:t>
            </w:r>
          </w:p>
        </w:tc>
        <w:tc>
          <w:tcPr>
            <w:tcW w:type="dxa" w:w="604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Os estudantes resolvem uma tarefa individual ou em duplas, com acompanhamento do professor.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Fechamento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10 a 15 min</w:t>
            </w:r>
          </w:p>
        </w:tc>
        <w:tc>
          <w:tcPr>
            <w:tcW w:type="dxa" w:w="604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Retomar erros comuns, sintetizar a aula e indicar exercicios de fixacao.</w:t>
            </w:r>
          </w:p>
        </w:tc>
      </w:tr>
    </w:tbl>
    <w:p/>
    <w:p>
      <w:pPr>
        <w:pStyle w:val="Heading3"/>
      </w:pPr>
      <w:r>
        <w:t>Atividade pratica sugerida</w:t>
      </w:r>
    </w:p>
    <w:p>
      <w:r>
        <w:t>Escreva, em linguagem natural, um algoritmo para calcular a media de um aluno e informar sua situacao.</w:t>
      </w:r>
    </w:p>
    <w:p>
      <w:pPr>
        <w:pStyle w:val="Heading3"/>
      </w:pPr>
      <w:r>
        <w:t>Evidencias e avaliacao formativa</w:t>
      </w:r>
    </w:p>
    <w:p>
      <w:pPr>
        <w:pStyle w:val="ListBullet"/>
      </w:pPr>
      <w:r>
        <w:t>Participacao na discussao inicial.</w:t>
      </w:r>
    </w:p>
    <w:p>
      <w:pPr>
        <w:pStyle w:val="ListBullet"/>
      </w:pPr>
      <w:r>
        <w:t>Registro do raciocinio adotado.</w:t>
      </w:r>
    </w:p>
    <w:p>
      <w:pPr>
        <w:pStyle w:val="ListBullet"/>
      </w:pPr>
      <w:r>
        <w:t>Clareza da solucao apresentada.</w:t>
      </w:r>
    </w:p>
    <w:p>
      <w:pPr>
        <w:pStyle w:val="ListBullet"/>
      </w:pPr>
      <w:r>
        <w:t>Capacidade de revisar a propria resposta apos feedback.</w:t>
      </w:r>
    </w:p>
    <w:p>
      <w:pPr>
        <w:pStyle w:val="ListBullet"/>
      </w:pPr>
      <w:r>
        <w:t>Entrega da atividade pratica ou parcial do projeto.</w:t>
      </w:r>
    </w:p>
    <w:p>
      <w:r>
        <w:br w:type="page"/>
      </w:r>
    </w:p>
    <w:p>
      <w:pPr>
        <w:pStyle w:val="Heading2"/>
      </w:pPr>
      <w:r>
        <w:t>Plano de aula - Capitulo 3: Fluxogramas do zero</w:t>
      </w:r>
    </w:p>
    <w:p>
      <w:r>
        <w:t>Foco didatico: representacao visual de processos, simbolos e fluxo de decisao.</w:t>
      </w:r>
    </w:p>
    <w:p>
      <w:pPr>
        <w:pStyle w:val="Heading3"/>
      </w:pPr>
      <w:r>
        <w:t>Objetivos de aprendizagem</w:t>
      </w:r>
    </w:p>
    <w:p>
      <w:pPr>
        <w:pStyle w:val="ListBullet"/>
      </w:pPr>
      <w:r>
        <w:t>Compreender a finalidade de um fluxograma.</w:t>
      </w:r>
    </w:p>
    <w:p>
      <w:pPr>
        <w:pStyle w:val="ListBullet"/>
      </w:pPr>
      <w:r>
        <w:t>Identificar os principais simbolos e suas funcoes.</w:t>
      </w:r>
    </w:p>
    <w:p>
      <w:pPr>
        <w:pStyle w:val="ListBullet"/>
      </w:pPr>
      <w:r>
        <w:t>Representar um processo simples por meio de fluxo visual.</w:t>
      </w:r>
    </w:p>
    <w:p>
      <w:pPr>
        <w:pStyle w:val="Heading3"/>
      </w:pPr>
      <w:r>
        <w:t>Roteiro sugerido da aula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3360"/>
        <w:gridCol w:w="3360"/>
        <w:gridCol w:w="3360"/>
      </w:tblGrid>
      <w:tr>
        <w:tc>
          <w:tcPr>
            <w:tcW w:type="dxa" w:w="2304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Momento</w:t>
            </w:r>
          </w:p>
        </w:tc>
        <w:tc>
          <w:tcPr>
            <w:tcW w:type="dxa" w:w="1440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Tempo</w:t>
            </w:r>
          </w:p>
        </w:tc>
        <w:tc>
          <w:tcPr>
            <w:tcW w:type="dxa" w:w="6048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Orientacao ao professor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Acolhida e retomada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10 a 15 min</w:t>
            </w:r>
          </w:p>
        </w:tc>
        <w:tc>
          <w:tcPr>
            <w:tcW w:type="dxa" w:w="604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Retomar a aula anterior e apresentar a situacao-problema do capitulo.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Exposicao dialogada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30 a 40 min</w:t>
            </w:r>
          </w:p>
        </w:tc>
        <w:tc>
          <w:tcPr>
            <w:tcW w:type="dxa" w:w="604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Explicar os conceitos principais com exemplos simples e perguntas aos estudantes.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Exemplo conduzido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30 a 40 min</w:t>
            </w:r>
          </w:p>
        </w:tc>
        <w:tc>
          <w:tcPr>
            <w:tcW w:type="dxa" w:w="604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Resolver um problema no quadro ou no projetor, verbalizando o raciocinio.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Atividade orientada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40 a 60 min</w:t>
            </w:r>
          </w:p>
        </w:tc>
        <w:tc>
          <w:tcPr>
            <w:tcW w:type="dxa" w:w="604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Os estudantes resolvem uma tarefa individual ou em duplas, com acompanhamento do professor.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Fechamento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10 a 15 min</w:t>
            </w:r>
          </w:p>
        </w:tc>
        <w:tc>
          <w:tcPr>
            <w:tcW w:type="dxa" w:w="604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Retomar erros comuns, sintetizar a aula e indicar exercicios de fixacao.</w:t>
            </w:r>
          </w:p>
        </w:tc>
      </w:tr>
    </w:tbl>
    <w:p/>
    <w:p>
      <w:pPr>
        <w:pStyle w:val="Heading3"/>
      </w:pPr>
      <w:r>
        <w:t>Atividade pratica sugerida</w:t>
      </w:r>
    </w:p>
    <w:p>
      <w:r>
        <w:t>Desenhe um fluxograma para a decisao de aprovacao, recuperacao ou reprovacao conforme a media.</w:t>
      </w:r>
    </w:p>
    <w:p>
      <w:pPr>
        <w:pStyle w:val="Heading3"/>
      </w:pPr>
      <w:r>
        <w:t>Evidencias e avaliacao formativa</w:t>
      </w:r>
    </w:p>
    <w:p>
      <w:pPr>
        <w:pStyle w:val="ListBullet"/>
      </w:pPr>
      <w:r>
        <w:t>Participacao na discussao inicial.</w:t>
      </w:r>
    </w:p>
    <w:p>
      <w:pPr>
        <w:pStyle w:val="ListBullet"/>
      </w:pPr>
      <w:r>
        <w:t>Registro do raciocinio adotado.</w:t>
      </w:r>
    </w:p>
    <w:p>
      <w:pPr>
        <w:pStyle w:val="ListBullet"/>
      </w:pPr>
      <w:r>
        <w:t>Clareza da solucao apresentada.</w:t>
      </w:r>
    </w:p>
    <w:p>
      <w:pPr>
        <w:pStyle w:val="ListBullet"/>
      </w:pPr>
      <w:r>
        <w:t>Capacidade de revisar a propria resposta apos feedback.</w:t>
      </w:r>
    </w:p>
    <w:p>
      <w:pPr>
        <w:pStyle w:val="ListBullet"/>
      </w:pPr>
      <w:r>
        <w:t>Entrega da atividade pratica ou parcial do projeto.</w:t>
      </w:r>
    </w:p>
    <w:p>
      <w:r>
        <w:br w:type="page"/>
      </w:r>
    </w:p>
    <w:p>
      <w:pPr>
        <w:pStyle w:val="Heading2"/>
      </w:pPr>
      <w:r>
        <w:t>Plano de aula - Capitulo 4: Pseudocodigo e Portugol</w:t>
      </w:r>
    </w:p>
    <w:p>
      <w:r>
        <w:t>Foco didatico: escrita estruturada da logica antes da linguagem de programacao.</w:t>
      </w:r>
    </w:p>
    <w:p>
      <w:pPr>
        <w:pStyle w:val="Heading3"/>
      </w:pPr>
      <w:r>
        <w:t>Objetivos de aprendizagem</w:t>
      </w:r>
    </w:p>
    <w:p>
      <w:pPr>
        <w:pStyle w:val="ListBullet"/>
      </w:pPr>
      <w:r>
        <w:t>Escrever algoritmos em pseudocodigo.</w:t>
      </w:r>
    </w:p>
    <w:p>
      <w:pPr>
        <w:pStyle w:val="ListBullet"/>
      </w:pPr>
      <w:r>
        <w:t>Relacionar pseudocodigo e Portugol como pontes para linguagens de programacao.</w:t>
      </w:r>
    </w:p>
    <w:p>
      <w:pPr>
        <w:pStyle w:val="ListBullet"/>
      </w:pPr>
      <w:r>
        <w:t>Usar indentacao e comandos basicos.</w:t>
      </w:r>
    </w:p>
    <w:p>
      <w:pPr>
        <w:pStyle w:val="Heading3"/>
      </w:pPr>
      <w:r>
        <w:t>Roteiro sugerido da aula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3360"/>
        <w:gridCol w:w="3360"/>
        <w:gridCol w:w="3360"/>
      </w:tblGrid>
      <w:tr>
        <w:tc>
          <w:tcPr>
            <w:tcW w:type="dxa" w:w="2304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Momento</w:t>
            </w:r>
          </w:p>
        </w:tc>
        <w:tc>
          <w:tcPr>
            <w:tcW w:type="dxa" w:w="1440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Tempo</w:t>
            </w:r>
          </w:p>
        </w:tc>
        <w:tc>
          <w:tcPr>
            <w:tcW w:type="dxa" w:w="6048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Orientacao ao professor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Acolhida e retomada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10 a 15 min</w:t>
            </w:r>
          </w:p>
        </w:tc>
        <w:tc>
          <w:tcPr>
            <w:tcW w:type="dxa" w:w="604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Retomar a aula anterior e apresentar a situacao-problema do capitulo.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Exposicao dialogada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30 a 40 min</w:t>
            </w:r>
          </w:p>
        </w:tc>
        <w:tc>
          <w:tcPr>
            <w:tcW w:type="dxa" w:w="604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Explicar os conceitos principais com exemplos simples e perguntas aos estudantes.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Exemplo conduzido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30 a 40 min</w:t>
            </w:r>
          </w:p>
        </w:tc>
        <w:tc>
          <w:tcPr>
            <w:tcW w:type="dxa" w:w="604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Resolver um problema no quadro ou no projetor, verbalizando o raciocinio.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Atividade orientada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40 a 60 min</w:t>
            </w:r>
          </w:p>
        </w:tc>
        <w:tc>
          <w:tcPr>
            <w:tcW w:type="dxa" w:w="604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Os estudantes resolvem uma tarefa individual ou em duplas, com acompanhamento do professor.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Fechamento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10 a 15 min</w:t>
            </w:r>
          </w:p>
        </w:tc>
        <w:tc>
          <w:tcPr>
            <w:tcW w:type="dxa" w:w="604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Retomar erros comuns, sintetizar a aula e indicar exercicios de fixacao.</w:t>
            </w:r>
          </w:p>
        </w:tc>
      </w:tr>
    </w:tbl>
    <w:p/>
    <w:p>
      <w:pPr>
        <w:pStyle w:val="Heading3"/>
      </w:pPr>
      <w:r>
        <w:t>Atividade pratica sugerida</w:t>
      </w:r>
    </w:p>
    <w:p>
      <w:r>
        <w:t>Transforme o fluxograma da aula anterior em pseudocodigo ou Portugol.</w:t>
      </w:r>
    </w:p>
    <w:p>
      <w:pPr>
        <w:pStyle w:val="Heading3"/>
      </w:pPr>
      <w:r>
        <w:t>Evidencias e avaliacao formativa</w:t>
      </w:r>
    </w:p>
    <w:p>
      <w:pPr>
        <w:pStyle w:val="ListBullet"/>
      </w:pPr>
      <w:r>
        <w:t>Participacao na discussao inicial.</w:t>
      </w:r>
    </w:p>
    <w:p>
      <w:pPr>
        <w:pStyle w:val="ListBullet"/>
      </w:pPr>
      <w:r>
        <w:t>Registro do raciocinio adotado.</w:t>
      </w:r>
    </w:p>
    <w:p>
      <w:pPr>
        <w:pStyle w:val="ListBullet"/>
      </w:pPr>
      <w:r>
        <w:t>Clareza da solucao apresentada.</w:t>
      </w:r>
    </w:p>
    <w:p>
      <w:pPr>
        <w:pStyle w:val="ListBullet"/>
      </w:pPr>
      <w:r>
        <w:t>Capacidade de revisar a propria resposta apos feedback.</w:t>
      </w:r>
    </w:p>
    <w:p>
      <w:pPr>
        <w:pStyle w:val="ListBullet"/>
      </w:pPr>
      <w:r>
        <w:t>Entrega da atividade pratica ou parcial do projeto.</w:t>
      </w:r>
    </w:p>
    <w:p>
      <w:r>
        <w:br w:type="page"/>
      </w:r>
    </w:p>
    <w:p>
      <w:pPr>
        <w:pStyle w:val="Heading2"/>
      </w:pPr>
      <w:r>
        <w:t>Plano de aula - Capitulo 5: Dados, variaveis e tipos</w:t>
      </w:r>
    </w:p>
    <w:p>
      <w:r>
        <w:t>Foco didatico: armazenamento, classificacao e manipulacao inicial de informacoes.</w:t>
      </w:r>
    </w:p>
    <w:p>
      <w:pPr>
        <w:pStyle w:val="Heading3"/>
      </w:pPr>
      <w:r>
        <w:t>Objetivos de aprendizagem</w:t>
      </w:r>
    </w:p>
    <w:p>
      <w:pPr>
        <w:pStyle w:val="ListBullet"/>
      </w:pPr>
      <w:r>
        <w:t>Compreender dados, variaveis, constantes e tipos.</w:t>
      </w:r>
    </w:p>
    <w:p>
      <w:pPr>
        <w:pStyle w:val="ListBullet"/>
      </w:pPr>
      <w:r>
        <w:t>Escolher nomes significativos para variaveis.</w:t>
      </w:r>
    </w:p>
    <w:p>
      <w:pPr>
        <w:pStyle w:val="ListBullet"/>
      </w:pPr>
      <w:r>
        <w:t>Distinguir numeros, textos e valores logicos.</w:t>
      </w:r>
    </w:p>
    <w:p>
      <w:pPr>
        <w:pStyle w:val="Heading3"/>
      </w:pPr>
      <w:r>
        <w:t>Roteiro sugerido da aula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3360"/>
        <w:gridCol w:w="3360"/>
        <w:gridCol w:w="3360"/>
      </w:tblGrid>
      <w:tr>
        <w:tc>
          <w:tcPr>
            <w:tcW w:type="dxa" w:w="2304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Momento</w:t>
            </w:r>
          </w:p>
        </w:tc>
        <w:tc>
          <w:tcPr>
            <w:tcW w:type="dxa" w:w="1440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Tempo</w:t>
            </w:r>
          </w:p>
        </w:tc>
        <w:tc>
          <w:tcPr>
            <w:tcW w:type="dxa" w:w="6048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Orientacao ao professor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Acolhida e retomada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10 a 15 min</w:t>
            </w:r>
          </w:p>
        </w:tc>
        <w:tc>
          <w:tcPr>
            <w:tcW w:type="dxa" w:w="604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Retomar a aula anterior e apresentar a situacao-problema do capitulo.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Exposicao dialogada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30 a 40 min</w:t>
            </w:r>
          </w:p>
        </w:tc>
        <w:tc>
          <w:tcPr>
            <w:tcW w:type="dxa" w:w="604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Explicar os conceitos principais com exemplos simples e perguntas aos estudantes.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Exemplo conduzido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30 a 40 min</w:t>
            </w:r>
          </w:p>
        </w:tc>
        <w:tc>
          <w:tcPr>
            <w:tcW w:type="dxa" w:w="604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Resolver um problema no quadro ou no projetor, verbalizando o raciocinio.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Atividade orientada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40 a 60 min</w:t>
            </w:r>
          </w:p>
        </w:tc>
        <w:tc>
          <w:tcPr>
            <w:tcW w:type="dxa" w:w="604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Os estudantes resolvem uma tarefa individual ou em duplas, com acompanhamento do professor.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Fechamento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10 a 15 min</w:t>
            </w:r>
          </w:p>
        </w:tc>
        <w:tc>
          <w:tcPr>
            <w:tcW w:type="dxa" w:w="604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Retomar erros comuns, sintetizar a aula e indicar exercicios de fixacao.</w:t>
            </w:r>
          </w:p>
        </w:tc>
      </w:tr>
    </w:tbl>
    <w:p/>
    <w:p>
      <w:pPr>
        <w:pStyle w:val="Heading3"/>
      </w:pPr>
      <w:r>
        <w:t>Atividade pratica sugerida</w:t>
      </w:r>
    </w:p>
    <w:p>
      <w:r>
        <w:t>Crie a tabela de variaveis de um cadastro simples, informando nome, tipo e finalidade de cada dado.</w:t>
      </w:r>
    </w:p>
    <w:p>
      <w:pPr>
        <w:pStyle w:val="Heading3"/>
      </w:pPr>
      <w:r>
        <w:t>Evidencias e avaliacao formativa</w:t>
      </w:r>
    </w:p>
    <w:p>
      <w:pPr>
        <w:pStyle w:val="ListBullet"/>
      </w:pPr>
      <w:r>
        <w:t>Participacao na discussao inicial.</w:t>
      </w:r>
    </w:p>
    <w:p>
      <w:pPr>
        <w:pStyle w:val="ListBullet"/>
      </w:pPr>
      <w:r>
        <w:t>Registro do raciocinio adotado.</w:t>
      </w:r>
    </w:p>
    <w:p>
      <w:pPr>
        <w:pStyle w:val="ListBullet"/>
      </w:pPr>
      <w:r>
        <w:t>Clareza da solucao apresentada.</w:t>
      </w:r>
    </w:p>
    <w:p>
      <w:pPr>
        <w:pStyle w:val="ListBullet"/>
      </w:pPr>
      <w:r>
        <w:t>Capacidade de revisar a propria resposta apos feedback.</w:t>
      </w:r>
    </w:p>
    <w:p>
      <w:pPr>
        <w:pStyle w:val="ListBullet"/>
      </w:pPr>
      <w:r>
        <w:t>Entrega da atividade pratica ou parcial do projeto.</w:t>
      </w:r>
    </w:p>
    <w:p>
      <w:r>
        <w:br w:type="page"/>
      </w:r>
    </w:p>
    <w:p>
      <w:pPr>
        <w:pStyle w:val="Heading2"/>
      </w:pPr>
      <w:r>
        <w:t>Plano de aula - Capitulo 6: Operadores e expressoes</w:t>
      </w:r>
    </w:p>
    <w:p>
      <w:r>
        <w:t>Foco didatico: calculos, comparacoes e expressoes logicas.</w:t>
      </w:r>
    </w:p>
    <w:p>
      <w:pPr>
        <w:pStyle w:val="Heading3"/>
      </w:pPr>
      <w:r>
        <w:t>Objetivos de aprendizagem</w:t>
      </w:r>
    </w:p>
    <w:p>
      <w:pPr>
        <w:pStyle w:val="ListBullet"/>
      </w:pPr>
      <w:r>
        <w:t>Utilizar operadores aritmeticos, relacionais e logicos.</w:t>
      </w:r>
    </w:p>
    <w:p>
      <w:pPr>
        <w:pStyle w:val="ListBullet"/>
      </w:pPr>
      <w:r>
        <w:t>Montar expressoes simples e compostas.</w:t>
      </w:r>
    </w:p>
    <w:p>
      <w:pPr>
        <w:pStyle w:val="ListBullet"/>
      </w:pPr>
      <w:r>
        <w:t>Interpretar precedencia e resultado de expressoes.</w:t>
      </w:r>
    </w:p>
    <w:p>
      <w:pPr>
        <w:pStyle w:val="Heading3"/>
      </w:pPr>
      <w:r>
        <w:t>Roteiro sugerido da aula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3360"/>
        <w:gridCol w:w="3360"/>
        <w:gridCol w:w="3360"/>
      </w:tblGrid>
      <w:tr>
        <w:tc>
          <w:tcPr>
            <w:tcW w:type="dxa" w:w="2304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Momento</w:t>
            </w:r>
          </w:p>
        </w:tc>
        <w:tc>
          <w:tcPr>
            <w:tcW w:type="dxa" w:w="1440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Tempo</w:t>
            </w:r>
          </w:p>
        </w:tc>
        <w:tc>
          <w:tcPr>
            <w:tcW w:type="dxa" w:w="6048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Orientacao ao professor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Acolhida e retomada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10 a 15 min</w:t>
            </w:r>
          </w:p>
        </w:tc>
        <w:tc>
          <w:tcPr>
            <w:tcW w:type="dxa" w:w="604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Retomar a aula anterior e apresentar a situacao-problema do capitulo.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Exposicao dialogada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30 a 40 min</w:t>
            </w:r>
          </w:p>
        </w:tc>
        <w:tc>
          <w:tcPr>
            <w:tcW w:type="dxa" w:w="604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Explicar os conceitos principais com exemplos simples e perguntas aos estudantes.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Exemplo conduzido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30 a 40 min</w:t>
            </w:r>
          </w:p>
        </w:tc>
        <w:tc>
          <w:tcPr>
            <w:tcW w:type="dxa" w:w="604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Resolver um problema no quadro ou no projetor, verbalizando o raciocinio.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Atividade orientada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40 a 60 min</w:t>
            </w:r>
          </w:p>
        </w:tc>
        <w:tc>
          <w:tcPr>
            <w:tcW w:type="dxa" w:w="604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Os estudantes resolvem uma tarefa individual ou em duplas, com acompanhamento do professor.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Fechamento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10 a 15 min</w:t>
            </w:r>
          </w:p>
        </w:tc>
        <w:tc>
          <w:tcPr>
            <w:tcW w:type="dxa" w:w="604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Retomar erros comuns, sintetizar a aula e indicar exercicios de fixacao.</w:t>
            </w:r>
          </w:p>
        </w:tc>
      </w:tr>
    </w:tbl>
    <w:p/>
    <w:p>
      <w:pPr>
        <w:pStyle w:val="Heading3"/>
      </w:pPr>
      <w:r>
        <w:t>Atividade pratica sugerida</w:t>
      </w:r>
    </w:p>
    <w:p>
      <w:r>
        <w:t>Monte expressoes para calcular desconto, media, idade e condicoes de classificacao.</w:t>
      </w:r>
    </w:p>
    <w:p>
      <w:pPr>
        <w:pStyle w:val="Heading3"/>
      </w:pPr>
      <w:r>
        <w:t>Evidencias e avaliacao formativa</w:t>
      </w:r>
    </w:p>
    <w:p>
      <w:pPr>
        <w:pStyle w:val="ListBullet"/>
      </w:pPr>
      <w:r>
        <w:t>Participacao na discussao inicial.</w:t>
      </w:r>
    </w:p>
    <w:p>
      <w:pPr>
        <w:pStyle w:val="ListBullet"/>
      </w:pPr>
      <w:r>
        <w:t>Registro do raciocinio adotado.</w:t>
      </w:r>
    </w:p>
    <w:p>
      <w:pPr>
        <w:pStyle w:val="ListBullet"/>
      </w:pPr>
      <w:r>
        <w:t>Clareza da solucao apresentada.</w:t>
      </w:r>
    </w:p>
    <w:p>
      <w:pPr>
        <w:pStyle w:val="ListBullet"/>
      </w:pPr>
      <w:r>
        <w:t>Capacidade de revisar a propria resposta apos feedback.</w:t>
      </w:r>
    </w:p>
    <w:p>
      <w:pPr>
        <w:pStyle w:val="ListBullet"/>
      </w:pPr>
      <w:r>
        <w:t>Entrega da atividade pratica ou parcial do projeto.</w:t>
      </w:r>
    </w:p>
    <w:p>
      <w:r>
        <w:br w:type="page"/>
      </w:r>
    </w:p>
    <w:p>
      <w:pPr>
        <w:pStyle w:val="Heading2"/>
      </w:pPr>
      <w:r>
        <w:t>Plano de aula - Capitulo 7: Entrada, processamento e saida</w:t>
      </w:r>
    </w:p>
    <w:p>
      <w:r>
        <w:t>Foco didatico: modelo entrada-processamento-saida e interacao com o usuario.</w:t>
      </w:r>
    </w:p>
    <w:p>
      <w:pPr>
        <w:pStyle w:val="Heading3"/>
      </w:pPr>
      <w:r>
        <w:t>Objetivos de aprendizagem</w:t>
      </w:r>
    </w:p>
    <w:p>
      <w:pPr>
        <w:pStyle w:val="ListBullet"/>
      </w:pPr>
      <w:r>
        <w:t>Explicar o modelo entrada-processamento-saida.</w:t>
      </w:r>
    </w:p>
    <w:p>
      <w:pPr>
        <w:pStyle w:val="ListBullet"/>
      </w:pPr>
      <w:r>
        <w:t>Construir algoritmos com leitura, calculo e exibicao.</w:t>
      </w:r>
    </w:p>
    <w:p>
      <w:pPr>
        <w:pStyle w:val="ListBullet"/>
      </w:pPr>
      <w:r>
        <w:t>Planejar interacao clara com o usuario.</w:t>
      </w:r>
    </w:p>
    <w:p>
      <w:pPr>
        <w:pStyle w:val="Heading3"/>
      </w:pPr>
      <w:r>
        <w:t>Roteiro sugerido da aula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3360"/>
        <w:gridCol w:w="3360"/>
        <w:gridCol w:w="3360"/>
      </w:tblGrid>
      <w:tr>
        <w:tc>
          <w:tcPr>
            <w:tcW w:type="dxa" w:w="2304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Momento</w:t>
            </w:r>
          </w:p>
        </w:tc>
        <w:tc>
          <w:tcPr>
            <w:tcW w:type="dxa" w:w="1440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Tempo</w:t>
            </w:r>
          </w:p>
        </w:tc>
        <w:tc>
          <w:tcPr>
            <w:tcW w:type="dxa" w:w="6048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Orientacao ao professor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Acolhida e retomada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10 a 15 min</w:t>
            </w:r>
          </w:p>
        </w:tc>
        <w:tc>
          <w:tcPr>
            <w:tcW w:type="dxa" w:w="604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Retomar a aula anterior e apresentar a situacao-problema do capitulo.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Exposicao dialogada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30 a 40 min</w:t>
            </w:r>
          </w:p>
        </w:tc>
        <w:tc>
          <w:tcPr>
            <w:tcW w:type="dxa" w:w="604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Explicar os conceitos principais com exemplos simples e perguntas aos estudantes.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Exemplo conduzido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30 a 40 min</w:t>
            </w:r>
          </w:p>
        </w:tc>
        <w:tc>
          <w:tcPr>
            <w:tcW w:type="dxa" w:w="604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Resolver um problema no quadro ou no projetor, verbalizando o raciocinio.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Atividade orientada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40 a 60 min</w:t>
            </w:r>
          </w:p>
        </w:tc>
        <w:tc>
          <w:tcPr>
            <w:tcW w:type="dxa" w:w="604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Os estudantes resolvem uma tarefa individual ou em duplas, com acompanhamento do professor.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Fechamento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10 a 15 min</w:t>
            </w:r>
          </w:p>
        </w:tc>
        <w:tc>
          <w:tcPr>
            <w:tcW w:type="dxa" w:w="604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Retomar erros comuns, sintetizar a aula e indicar exercicios de fixacao.</w:t>
            </w:r>
          </w:p>
        </w:tc>
      </w:tr>
    </w:tbl>
    <w:p/>
    <w:p>
      <w:pPr>
        <w:pStyle w:val="Heading3"/>
      </w:pPr>
      <w:r>
        <w:t>Atividade pratica sugerida</w:t>
      </w:r>
    </w:p>
    <w:p>
      <w:r>
        <w:t>Construa um algoritmo completo com entrada de dados, processamento e saida formatada para o usuario.</w:t>
      </w:r>
    </w:p>
    <w:p>
      <w:pPr>
        <w:pStyle w:val="Heading3"/>
      </w:pPr>
      <w:r>
        <w:t>Evidencias e avaliacao formativa</w:t>
      </w:r>
    </w:p>
    <w:p>
      <w:pPr>
        <w:pStyle w:val="ListBullet"/>
      </w:pPr>
      <w:r>
        <w:t>Participacao na discussao inicial.</w:t>
      </w:r>
    </w:p>
    <w:p>
      <w:pPr>
        <w:pStyle w:val="ListBullet"/>
      </w:pPr>
      <w:r>
        <w:t>Registro do raciocinio adotado.</w:t>
      </w:r>
    </w:p>
    <w:p>
      <w:pPr>
        <w:pStyle w:val="ListBullet"/>
      </w:pPr>
      <w:r>
        <w:t>Clareza da solucao apresentada.</w:t>
      </w:r>
    </w:p>
    <w:p>
      <w:pPr>
        <w:pStyle w:val="ListBullet"/>
      </w:pPr>
      <w:r>
        <w:t>Capacidade de revisar a propria resposta apos feedback.</w:t>
      </w:r>
    </w:p>
    <w:p>
      <w:pPr>
        <w:pStyle w:val="ListBullet"/>
      </w:pPr>
      <w:r>
        <w:t>Entrega da atividade pratica ou parcial do projeto.</w:t>
      </w:r>
    </w:p>
    <w:p>
      <w:r>
        <w:br w:type="page"/>
      </w:r>
    </w:p>
    <w:p>
      <w:pPr>
        <w:pStyle w:val="Heading2"/>
      </w:pPr>
      <w:r>
        <w:t>Plano de aula - Capitulo 8: Estruturas condicionais</w:t>
      </w:r>
    </w:p>
    <w:p>
      <w:r>
        <w:t>Foco didatico: tomada de decisao, caminhos alternativos e validacoes.</w:t>
      </w:r>
    </w:p>
    <w:p>
      <w:pPr>
        <w:pStyle w:val="Heading3"/>
      </w:pPr>
      <w:r>
        <w:t>Objetivos de aprendizagem</w:t>
      </w:r>
    </w:p>
    <w:p>
      <w:pPr>
        <w:pStyle w:val="ListBullet"/>
      </w:pPr>
      <w:r>
        <w:t>Aplicar estruturas condicionais simples, compostas e encadeadas.</w:t>
      </w:r>
    </w:p>
    <w:p>
      <w:pPr>
        <w:pStyle w:val="ListBullet"/>
      </w:pPr>
      <w:r>
        <w:t>Usar condicoes com operadores relacionais e logicos.</w:t>
      </w:r>
    </w:p>
    <w:p>
      <w:pPr>
        <w:pStyle w:val="ListBullet"/>
      </w:pPr>
      <w:r>
        <w:t>Prever caminhos alternativos de execucao.</w:t>
      </w:r>
    </w:p>
    <w:p>
      <w:pPr>
        <w:pStyle w:val="Heading3"/>
      </w:pPr>
      <w:r>
        <w:t>Roteiro sugerido da aula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3360"/>
        <w:gridCol w:w="3360"/>
        <w:gridCol w:w="3360"/>
      </w:tblGrid>
      <w:tr>
        <w:tc>
          <w:tcPr>
            <w:tcW w:type="dxa" w:w="2304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Momento</w:t>
            </w:r>
          </w:p>
        </w:tc>
        <w:tc>
          <w:tcPr>
            <w:tcW w:type="dxa" w:w="1440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Tempo</w:t>
            </w:r>
          </w:p>
        </w:tc>
        <w:tc>
          <w:tcPr>
            <w:tcW w:type="dxa" w:w="6048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Orientacao ao professor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Acolhida e retomada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10 a 15 min</w:t>
            </w:r>
          </w:p>
        </w:tc>
        <w:tc>
          <w:tcPr>
            <w:tcW w:type="dxa" w:w="604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Retomar a aula anterior e apresentar a situacao-problema do capitulo.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Exposicao dialogada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30 a 40 min</w:t>
            </w:r>
          </w:p>
        </w:tc>
        <w:tc>
          <w:tcPr>
            <w:tcW w:type="dxa" w:w="604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Explicar os conceitos principais com exemplos simples e perguntas aos estudantes.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Exemplo conduzido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30 a 40 min</w:t>
            </w:r>
          </w:p>
        </w:tc>
        <w:tc>
          <w:tcPr>
            <w:tcW w:type="dxa" w:w="604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Resolver um problema no quadro ou no projetor, verbalizando o raciocinio.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Atividade orientada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40 a 60 min</w:t>
            </w:r>
          </w:p>
        </w:tc>
        <w:tc>
          <w:tcPr>
            <w:tcW w:type="dxa" w:w="604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Os estudantes resolvem uma tarefa individual ou em duplas, com acompanhamento do professor.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Fechamento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10 a 15 min</w:t>
            </w:r>
          </w:p>
        </w:tc>
        <w:tc>
          <w:tcPr>
            <w:tcW w:type="dxa" w:w="604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Retomar erros comuns, sintetizar a aula e indicar exercicios de fixacao.</w:t>
            </w:r>
          </w:p>
        </w:tc>
      </w:tr>
    </w:tbl>
    <w:p/>
    <w:p>
      <w:pPr>
        <w:pStyle w:val="Heading3"/>
      </w:pPr>
      <w:r>
        <w:t>Atividade pratica sugerida</w:t>
      </w:r>
    </w:p>
    <w:p>
      <w:r>
        <w:t>Crie um classificador com pelo menos tres situacoes possiveis usando condicoes encadeadas.</w:t>
      </w:r>
    </w:p>
    <w:p>
      <w:pPr>
        <w:pStyle w:val="Heading3"/>
      </w:pPr>
      <w:r>
        <w:t>Evidencias e avaliacao formativa</w:t>
      </w:r>
    </w:p>
    <w:p>
      <w:pPr>
        <w:pStyle w:val="ListBullet"/>
      </w:pPr>
      <w:r>
        <w:t>Participacao na discussao inicial.</w:t>
      </w:r>
    </w:p>
    <w:p>
      <w:pPr>
        <w:pStyle w:val="ListBullet"/>
      </w:pPr>
      <w:r>
        <w:t>Registro do raciocinio adotado.</w:t>
      </w:r>
    </w:p>
    <w:p>
      <w:pPr>
        <w:pStyle w:val="ListBullet"/>
      </w:pPr>
      <w:r>
        <w:t>Clareza da solucao apresentada.</w:t>
      </w:r>
    </w:p>
    <w:p>
      <w:pPr>
        <w:pStyle w:val="ListBullet"/>
      </w:pPr>
      <w:r>
        <w:t>Capacidade de revisar a propria resposta apos feedback.</w:t>
      </w:r>
    </w:p>
    <w:p>
      <w:pPr>
        <w:pStyle w:val="ListBullet"/>
      </w:pPr>
      <w:r>
        <w:t>Entrega da atividade pratica ou parcial do projeto.</w:t>
      </w:r>
    </w:p>
    <w:p>
      <w:r>
        <w:br w:type="page"/>
      </w:r>
    </w:p>
    <w:p>
      <w:pPr>
        <w:pStyle w:val="Heading2"/>
      </w:pPr>
      <w:r>
        <w:t>Plano de aula - Capitulo 9: Estruturas de repeticao</w:t>
      </w:r>
    </w:p>
    <w:p>
      <w:r>
        <w:t>Foco didatico: lacos, contadores, acumuladores e criterios de parada.</w:t>
      </w:r>
    </w:p>
    <w:p>
      <w:pPr>
        <w:pStyle w:val="Heading3"/>
      </w:pPr>
      <w:r>
        <w:t>Objetivos de aprendizagem</w:t>
      </w:r>
    </w:p>
    <w:p>
      <w:pPr>
        <w:pStyle w:val="ListBullet"/>
      </w:pPr>
      <w:r>
        <w:t>Usar repeticoes com contador e condicao.</w:t>
      </w:r>
    </w:p>
    <w:p>
      <w:pPr>
        <w:pStyle w:val="ListBullet"/>
      </w:pPr>
      <w:r>
        <w:t>Diferenciar contador e acumulador.</w:t>
      </w:r>
    </w:p>
    <w:p>
      <w:pPr>
        <w:pStyle w:val="ListBullet"/>
      </w:pPr>
      <w:r>
        <w:t>Evitar lacos infinitos por criterio de parada claro.</w:t>
      </w:r>
    </w:p>
    <w:p>
      <w:pPr>
        <w:pStyle w:val="Heading3"/>
      </w:pPr>
      <w:r>
        <w:t>Roteiro sugerido da aula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3360"/>
        <w:gridCol w:w="3360"/>
        <w:gridCol w:w="3360"/>
      </w:tblGrid>
      <w:tr>
        <w:tc>
          <w:tcPr>
            <w:tcW w:type="dxa" w:w="2304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Momento</w:t>
            </w:r>
          </w:p>
        </w:tc>
        <w:tc>
          <w:tcPr>
            <w:tcW w:type="dxa" w:w="1440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Tempo</w:t>
            </w:r>
          </w:p>
        </w:tc>
        <w:tc>
          <w:tcPr>
            <w:tcW w:type="dxa" w:w="6048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Orientacao ao professor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Acolhida e retomada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10 a 15 min</w:t>
            </w:r>
          </w:p>
        </w:tc>
        <w:tc>
          <w:tcPr>
            <w:tcW w:type="dxa" w:w="604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Retomar a aula anterior e apresentar a situacao-problema do capitulo.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Exposicao dialogada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30 a 40 min</w:t>
            </w:r>
          </w:p>
        </w:tc>
        <w:tc>
          <w:tcPr>
            <w:tcW w:type="dxa" w:w="604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Explicar os conceitos principais com exemplos simples e perguntas aos estudantes.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Exemplo conduzido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30 a 40 min</w:t>
            </w:r>
          </w:p>
        </w:tc>
        <w:tc>
          <w:tcPr>
            <w:tcW w:type="dxa" w:w="604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Resolver um problema no quadro ou no projetor, verbalizando o raciocinio.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Atividade orientada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40 a 60 min</w:t>
            </w:r>
          </w:p>
        </w:tc>
        <w:tc>
          <w:tcPr>
            <w:tcW w:type="dxa" w:w="604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Os estudantes resolvem uma tarefa individual ou em duplas, com acompanhamento do professor.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Fechamento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10 a 15 min</w:t>
            </w:r>
          </w:p>
        </w:tc>
        <w:tc>
          <w:tcPr>
            <w:tcW w:type="dxa" w:w="604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Retomar erros comuns, sintetizar a aula e indicar exercicios de fixacao.</w:t>
            </w:r>
          </w:p>
        </w:tc>
      </w:tr>
    </w:tbl>
    <w:p/>
    <w:p>
      <w:pPr>
        <w:pStyle w:val="Heading3"/>
      </w:pPr>
      <w:r>
        <w:t>Atividade pratica sugerida</w:t>
      </w:r>
    </w:p>
    <w:p>
      <w:r>
        <w:t>Resolva um problema que exija repeticao, contador, acumulador e criterio de parada.</w:t>
      </w:r>
    </w:p>
    <w:p>
      <w:pPr>
        <w:pStyle w:val="Heading3"/>
      </w:pPr>
      <w:r>
        <w:t>Evidencias e avaliacao formativa</w:t>
      </w:r>
    </w:p>
    <w:p>
      <w:pPr>
        <w:pStyle w:val="ListBullet"/>
      </w:pPr>
      <w:r>
        <w:t>Participacao na discussao inicial.</w:t>
      </w:r>
    </w:p>
    <w:p>
      <w:pPr>
        <w:pStyle w:val="ListBullet"/>
      </w:pPr>
      <w:r>
        <w:t>Registro do raciocinio adotado.</w:t>
      </w:r>
    </w:p>
    <w:p>
      <w:pPr>
        <w:pStyle w:val="ListBullet"/>
      </w:pPr>
      <w:r>
        <w:t>Clareza da solucao apresentada.</w:t>
      </w:r>
    </w:p>
    <w:p>
      <w:pPr>
        <w:pStyle w:val="ListBullet"/>
      </w:pPr>
      <w:r>
        <w:t>Capacidade de revisar a propria resposta apos feedback.</w:t>
      </w:r>
    </w:p>
    <w:p>
      <w:pPr>
        <w:pStyle w:val="ListBullet"/>
      </w:pPr>
      <w:r>
        <w:t>Entrega da atividade pratica ou parcial do projeto.</w:t>
      </w:r>
    </w:p>
    <w:p>
      <w:r>
        <w:br w:type="page"/>
      </w:r>
    </w:p>
    <w:p>
      <w:pPr>
        <w:pStyle w:val="Heading2"/>
      </w:pPr>
      <w:r>
        <w:t>Plano de aula - Capitulo 10: Vetores e Matrizes</w:t>
      </w:r>
    </w:p>
    <w:p>
      <w:r>
        <w:t>Foco didatico: colecoes de dados, posicoes, linhas e colunas.</w:t>
      </w:r>
    </w:p>
    <w:p>
      <w:pPr>
        <w:pStyle w:val="Heading3"/>
      </w:pPr>
      <w:r>
        <w:t>Objetivos de aprendizagem</w:t>
      </w:r>
    </w:p>
    <w:p>
      <w:pPr>
        <w:pStyle w:val="ListBullet"/>
      </w:pPr>
      <w:r>
        <w:t>Representar sequencias com vetores.</w:t>
      </w:r>
    </w:p>
    <w:p>
      <w:pPr>
        <w:pStyle w:val="ListBullet"/>
      </w:pPr>
      <w:r>
        <w:t>Representar organizacoes em linhas e colunas com matrizes.</w:t>
      </w:r>
    </w:p>
    <w:p>
      <w:pPr>
        <w:pStyle w:val="ListBullet"/>
      </w:pPr>
      <w:r>
        <w:t>Percorrer colecoes de dados usando repeticao.</w:t>
      </w:r>
    </w:p>
    <w:p>
      <w:pPr>
        <w:pStyle w:val="Heading3"/>
      </w:pPr>
      <w:r>
        <w:t>Roteiro sugerido da aula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3360"/>
        <w:gridCol w:w="3360"/>
        <w:gridCol w:w="3360"/>
      </w:tblGrid>
      <w:tr>
        <w:tc>
          <w:tcPr>
            <w:tcW w:type="dxa" w:w="2304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Momento</w:t>
            </w:r>
          </w:p>
        </w:tc>
        <w:tc>
          <w:tcPr>
            <w:tcW w:type="dxa" w:w="1440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Tempo</w:t>
            </w:r>
          </w:p>
        </w:tc>
        <w:tc>
          <w:tcPr>
            <w:tcW w:type="dxa" w:w="6048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Orientacao ao professor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Acolhida e retomada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10 a 15 min</w:t>
            </w:r>
          </w:p>
        </w:tc>
        <w:tc>
          <w:tcPr>
            <w:tcW w:type="dxa" w:w="604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Retomar a aula anterior e apresentar a situacao-problema do capitulo.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Exposicao dialogada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30 a 40 min</w:t>
            </w:r>
          </w:p>
        </w:tc>
        <w:tc>
          <w:tcPr>
            <w:tcW w:type="dxa" w:w="604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Explicar os conceitos principais com exemplos simples e perguntas aos estudantes.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Exemplo conduzido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30 a 40 min</w:t>
            </w:r>
          </w:p>
        </w:tc>
        <w:tc>
          <w:tcPr>
            <w:tcW w:type="dxa" w:w="604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Resolver um problema no quadro ou no projetor, verbalizando o raciocinio.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Atividade orientada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40 a 60 min</w:t>
            </w:r>
          </w:p>
        </w:tc>
        <w:tc>
          <w:tcPr>
            <w:tcW w:type="dxa" w:w="604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Os estudantes resolvem uma tarefa individual ou em duplas, com acompanhamento do professor.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Fechamento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10 a 15 min</w:t>
            </w:r>
          </w:p>
        </w:tc>
        <w:tc>
          <w:tcPr>
            <w:tcW w:type="dxa" w:w="604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Retomar erros comuns, sintetizar a aula e indicar exercicios de fixacao.</w:t>
            </w:r>
          </w:p>
        </w:tc>
      </w:tr>
    </w:tbl>
    <w:p/>
    <w:p>
      <w:pPr>
        <w:pStyle w:val="Heading3"/>
      </w:pPr>
      <w:r>
        <w:t>Atividade pratica sugerida</w:t>
      </w:r>
    </w:p>
    <w:p>
      <w:r>
        <w:t>Armazene notas de alunos em vetor ou matriz e calcule media, maior nota e menor nota.</w:t>
      </w:r>
    </w:p>
    <w:p>
      <w:pPr>
        <w:pStyle w:val="Heading3"/>
      </w:pPr>
      <w:r>
        <w:t>Evidencias e avaliacao formativa</w:t>
      </w:r>
    </w:p>
    <w:p>
      <w:pPr>
        <w:pStyle w:val="ListBullet"/>
      </w:pPr>
      <w:r>
        <w:t>Participacao na discussao inicial.</w:t>
      </w:r>
    </w:p>
    <w:p>
      <w:pPr>
        <w:pStyle w:val="ListBullet"/>
      </w:pPr>
      <w:r>
        <w:t>Registro do raciocinio adotado.</w:t>
      </w:r>
    </w:p>
    <w:p>
      <w:pPr>
        <w:pStyle w:val="ListBullet"/>
      </w:pPr>
      <w:r>
        <w:t>Clareza da solucao apresentada.</w:t>
      </w:r>
    </w:p>
    <w:p>
      <w:pPr>
        <w:pStyle w:val="ListBullet"/>
      </w:pPr>
      <w:r>
        <w:t>Capacidade de revisar a propria resposta apos feedback.</w:t>
      </w:r>
    </w:p>
    <w:p>
      <w:pPr>
        <w:pStyle w:val="ListBullet"/>
      </w:pPr>
      <w:r>
        <w:t>Entrega da atividade pratica ou parcial do projeto.</w:t>
      </w:r>
    </w:p>
    <w:p>
      <w:r>
        <w:br w:type="page"/>
      </w:r>
    </w:p>
    <w:p>
      <w:pPr>
        <w:pStyle w:val="Heading2"/>
      </w:pPr>
      <w:r>
        <w:t>Plano de aula - Capitulo 11: Modularizacao</w:t>
      </w:r>
    </w:p>
    <w:p>
      <w:r>
        <w:t>Foco didatico: procedimentos, funcoes, parametros e organizacao de solucoes.</w:t>
      </w:r>
    </w:p>
    <w:p>
      <w:pPr>
        <w:pStyle w:val="Heading3"/>
      </w:pPr>
      <w:r>
        <w:t>Objetivos de aprendizagem</w:t>
      </w:r>
    </w:p>
    <w:p>
      <w:pPr>
        <w:pStyle w:val="ListBullet"/>
      </w:pPr>
      <w:r>
        <w:t>Dividir problemas em procedimentos e funcoes.</w:t>
      </w:r>
    </w:p>
    <w:p>
      <w:pPr>
        <w:pStyle w:val="ListBullet"/>
      </w:pPr>
      <w:r>
        <w:t>Compreender parametros e retorno.</w:t>
      </w:r>
    </w:p>
    <w:p>
      <w:pPr>
        <w:pStyle w:val="ListBullet"/>
      </w:pPr>
      <w:r>
        <w:t>Organizar o algoritmo para facilitar leitura e manutencao.</w:t>
      </w:r>
    </w:p>
    <w:p>
      <w:pPr>
        <w:pStyle w:val="Heading3"/>
      </w:pPr>
      <w:r>
        <w:t>Roteiro sugerido da aula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3360"/>
        <w:gridCol w:w="3360"/>
        <w:gridCol w:w="3360"/>
      </w:tblGrid>
      <w:tr>
        <w:tc>
          <w:tcPr>
            <w:tcW w:type="dxa" w:w="2304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Momento</w:t>
            </w:r>
          </w:p>
        </w:tc>
        <w:tc>
          <w:tcPr>
            <w:tcW w:type="dxa" w:w="1440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Tempo</w:t>
            </w:r>
          </w:p>
        </w:tc>
        <w:tc>
          <w:tcPr>
            <w:tcW w:type="dxa" w:w="6048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Orientacao ao professor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Acolhida e retomada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10 a 15 min</w:t>
            </w:r>
          </w:p>
        </w:tc>
        <w:tc>
          <w:tcPr>
            <w:tcW w:type="dxa" w:w="604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Retomar a aula anterior e apresentar a situacao-problema do capitulo.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Exposicao dialogada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30 a 40 min</w:t>
            </w:r>
          </w:p>
        </w:tc>
        <w:tc>
          <w:tcPr>
            <w:tcW w:type="dxa" w:w="604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Explicar os conceitos principais com exemplos simples e perguntas aos estudantes.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Exemplo conduzido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30 a 40 min</w:t>
            </w:r>
          </w:p>
        </w:tc>
        <w:tc>
          <w:tcPr>
            <w:tcW w:type="dxa" w:w="604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Resolver um problema no quadro ou no projetor, verbalizando o raciocinio.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Atividade orientada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40 a 60 min</w:t>
            </w:r>
          </w:p>
        </w:tc>
        <w:tc>
          <w:tcPr>
            <w:tcW w:type="dxa" w:w="604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Os estudantes resolvem uma tarefa individual ou em duplas, com acompanhamento do professor.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Fechamento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10 a 15 min</w:t>
            </w:r>
          </w:p>
        </w:tc>
        <w:tc>
          <w:tcPr>
            <w:tcW w:type="dxa" w:w="604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Retomar erros comuns, sintetizar a aula e indicar exercicios de fixacao.</w:t>
            </w:r>
          </w:p>
        </w:tc>
      </w:tr>
    </w:tbl>
    <w:p/>
    <w:p>
      <w:pPr>
        <w:pStyle w:val="Heading3"/>
      </w:pPr>
      <w:r>
        <w:t>Atividade pratica sugerida</w:t>
      </w:r>
    </w:p>
    <w:p>
      <w:r>
        <w:t>Reorganize um algoritmo grande em procedimentos e funcoes, explicando a finalidade de cada modulo.</w:t>
      </w:r>
    </w:p>
    <w:p>
      <w:pPr>
        <w:pStyle w:val="Heading3"/>
      </w:pPr>
      <w:r>
        <w:t>Evidencias e avaliacao formativa</w:t>
      </w:r>
    </w:p>
    <w:p>
      <w:pPr>
        <w:pStyle w:val="ListBullet"/>
      </w:pPr>
      <w:r>
        <w:t>Participacao na discussao inicial.</w:t>
      </w:r>
    </w:p>
    <w:p>
      <w:pPr>
        <w:pStyle w:val="ListBullet"/>
      </w:pPr>
      <w:r>
        <w:t>Registro do raciocinio adotado.</w:t>
      </w:r>
    </w:p>
    <w:p>
      <w:pPr>
        <w:pStyle w:val="ListBullet"/>
      </w:pPr>
      <w:r>
        <w:t>Clareza da solucao apresentada.</w:t>
      </w:r>
    </w:p>
    <w:p>
      <w:pPr>
        <w:pStyle w:val="ListBullet"/>
      </w:pPr>
      <w:r>
        <w:t>Capacidade de revisar a propria resposta apos feedback.</w:t>
      </w:r>
    </w:p>
    <w:p>
      <w:pPr>
        <w:pStyle w:val="ListBullet"/>
      </w:pPr>
      <w:r>
        <w:t>Entrega da atividade pratica ou parcial do projeto.</w:t>
      </w:r>
    </w:p>
    <w:p>
      <w:r>
        <w:br w:type="page"/>
      </w:r>
    </w:p>
    <w:p>
      <w:pPr>
        <w:pStyle w:val="Heading2"/>
      </w:pPr>
      <w:r>
        <w:t>Plano de aula - Capitulo 12: Testes, Erros e boas praticas</w:t>
      </w:r>
    </w:p>
    <w:p>
      <w:r>
        <w:t>Foco didatico: teste de mesa, depuracao, legibilidade e revisao.</w:t>
      </w:r>
    </w:p>
    <w:p>
      <w:pPr>
        <w:pStyle w:val="Heading3"/>
      </w:pPr>
      <w:r>
        <w:t>Objetivos de aprendizagem</w:t>
      </w:r>
    </w:p>
    <w:p>
      <w:pPr>
        <w:pStyle w:val="ListBullet"/>
      </w:pPr>
      <w:r>
        <w:t>Realizar teste de mesa.</w:t>
      </w:r>
    </w:p>
    <w:p>
      <w:pPr>
        <w:pStyle w:val="ListBullet"/>
      </w:pPr>
      <w:r>
        <w:t>Identificar erros de logica, sintaxe e execucao.</w:t>
      </w:r>
    </w:p>
    <w:p>
      <w:pPr>
        <w:pStyle w:val="ListBullet"/>
      </w:pPr>
      <w:r>
        <w:t>Aplicar boas praticas de clareza e revisao.</w:t>
      </w:r>
    </w:p>
    <w:p>
      <w:pPr>
        <w:pStyle w:val="Heading3"/>
      </w:pPr>
      <w:r>
        <w:t>Roteiro sugerido da aula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3360"/>
        <w:gridCol w:w="3360"/>
        <w:gridCol w:w="3360"/>
      </w:tblGrid>
      <w:tr>
        <w:tc>
          <w:tcPr>
            <w:tcW w:type="dxa" w:w="2304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Momento</w:t>
            </w:r>
          </w:p>
        </w:tc>
        <w:tc>
          <w:tcPr>
            <w:tcW w:type="dxa" w:w="1440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Tempo</w:t>
            </w:r>
          </w:p>
        </w:tc>
        <w:tc>
          <w:tcPr>
            <w:tcW w:type="dxa" w:w="6048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Orientacao ao professor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Acolhida e retomada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10 a 15 min</w:t>
            </w:r>
          </w:p>
        </w:tc>
        <w:tc>
          <w:tcPr>
            <w:tcW w:type="dxa" w:w="604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Retomar a aula anterior e apresentar a situacao-problema do capitulo.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Exposicao dialogada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30 a 40 min</w:t>
            </w:r>
          </w:p>
        </w:tc>
        <w:tc>
          <w:tcPr>
            <w:tcW w:type="dxa" w:w="604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Explicar os conceitos principais com exemplos simples e perguntas aos estudantes.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Exemplo conduzido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30 a 40 min</w:t>
            </w:r>
          </w:p>
        </w:tc>
        <w:tc>
          <w:tcPr>
            <w:tcW w:type="dxa" w:w="604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Resolver um problema no quadro ou no projetor, verbalizando o raciocinio.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Atividade orientada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40 a 60 min</w:t>
            </w:r>
          </w:p>
        </w:tc>
        <w:tc>
          <w:tcPr>
            <w:tcW w:type="dxa" w:w="604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Os estudantes resolvem uma tarefa individual ou em duplas, com acompanhamento do professor.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Fechamento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10 a 15 min</w:t>
            </w:r>
          </w:p>
        </w:tc>
        <w:tc>
          <w:tcPr>
            <w:tcW w:type="dxa" w:w="604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Retomar erros comuns, sintetizar a aula e indicar exercicios de fixacao.</w:t>
            </w:r>
          </w:p>
        </w:tc>
      </w:tr>
    </w:tbl>
    <w:p/>
    <w:p>
      <w:pPr>
        <w:pStyle w:val="Heading3"/>
      </w:pPr>
      <w:r>
        <w:t>Atividade pratica sugerida</w:t>
      </w:r>
    </w:p>
    <w:p>
      <w:r>
        <w:t>Receba um algoritmo com erros propositais, realize teste de mesa, identifique problemas e proponha correcao.</w:t>
      </w:r>
    </w:p>
    <w:p>
      <w:pPr>
        <w:pStyle w:val="Heading3"/>
      </w:pPr>
      <w:r>
        <w:t>Evidencias e avaliacao formativa</w:t>
      </w:r>
    </w:p>
    <w:p>
      <w:pPr>
        <w:pStyle w:val="ListBullet"/>
      </w:pPr>
      <w:r>
        <w:t>Participacao na discussao inicial.</w:t>
      </w:r>
    </w:p>
    <w:p>
      <w:pPr>
        <w:pStyle w:val="ListBullet"/>
      </w:pPr>
      <w:r>
        <w:t>Registro do raciocinio adotado.</w:t>
      </w:r>
    </w:p>
    <w:p>
      <w:pPr>
        <w:pStyle w:val="ListBullet"/>
      </w:pPr>
      <w:r>
        <w:t>Clareza da solucao apresentada.</w:t>
      </w:r>
    </w:p>
    <w:p>
      <w:pPr>
        <w:pStyle w:val="ListBullet"/>
      </w:pPr>
      <w:r>
        <w:t>Capacidade de revisar a propria resposta apos feedback.</w:t>
      </w:r>
    </w:p>
    <w:p>
      <w:pPr>
        <w:pStyle w:val="ListBullet"/>
      </w:pPr>
      <w:r>
        <w:t>Entrega da atividade pratica ou parcial do projeto.</w:t>
      </w:r>
    </w:p>
    <w:p>
      <w:r>
        <w:br w:type="page"/>
      </w:r>
    </w:p>
    <w:p>
      <w:pPr>
        <w:pStyle w:val="Heading2"/>
      </w:pPr>
      <w:r>
        <w:t>Plano de aula - Capitulo 13: Projeto final</w:t>
      </w:r>
    </w:p>
    <w:p>
      <w:r>
        <w:t>Foco didatico: integracao dos conceitos em um sistema logico completo.</w:t>
      </w:r>
    </w:p>
    <w:p>
      <w:pPr>
        <w:pStyle w:val="Heading3"/>
      </w:pPr>
      <w:r>
        <w:t>Objetivos de aprendizagem</w:t>
      </w:r>
    </w:p>
    <w:p>
      <w:pPr>
        <w:pStyle w:val="ListBullet"/>
      </w:pPr>
      <w:r>
        <w:t>Planejar e desenvolver um projeto final integrado.</w:t>
      </w:r>
    </w:p>
    <w:p>
      <w:pPr>
        <w:pStyle w:val="ListBullet"/>
      </w:pPr>
      <w:r>
        <w:t>Justificar escolhas logicas e representacoes.</w:t>
      </w:r>
    </w:p>
    <w:p>
      <w:pPr>
        <w:pStyle w:val="ListBullet"/>
      </w:pPr>
      <w:r>
        <w:t>Apresentar a solucao de forma organizada.</w:t>
      </w:r>
    </w:p>
    <w:p>
      <w:pPr>
        <w:pStyle w:val="Heading3"/>
      </w:pPr>
      <w:r>
        <w:t>Roteiro sugerido da aula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3360"/>
        <w:gridCol w:w="3360"/>
        <w:gridCol w:w="3360"/>
      </w:tblGrid>
      <w:tr>
        <w:tc>
          <w:tcPr>
            <w:tcW w:type="dxa" w:w="2304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Momento</w:t>
            </w:r>
          </w:p>
        </w:tc>
        <w:tc>
          <w:tcPr>
            <w:tcW w:type="dxa" w:w="1440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Tempo</w:t>
            </w:r>
          </w:p>
        </w:tc>
        <w:tc>
          <w:tcPr>
            <w:tcW w:type="dxa" w:w="6048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Orientacao ao professor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Acolhida e retomada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10 a 15 min</w:t>
            </w:r>
          </w:p>
        </w:tc>
        <w:tc>
          <w:tcPr>
            <w:tcW w:type="dxa" w:w="604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Retomar a aula anterior e apresentar a situacao-problema do capitulo.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Exposicao dialogada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30 a 40 min</w:t>
            </w:r>
          </w:p>
        </w:tc>
        <w:tc>
          <w:tcPr>
            <w:tcW w:type="dxa" w:w="604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Explicar os conceitos principais com exemplos simples e perguntas aos estudantes.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Exemplo conduzido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30 a 40 min</w:t>
            </w:r>
          </w:p>
        </w:tc>
        <w:tc>
          <w:tcPr>
            <w:tcW w:type="dxa" w:w="604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Resolver um problema no quadro ou no projetor, verbalizando o raciocinio.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Atividade orientada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40 a 60 min</w:t>
            </w:r>
          </w:p>
        </w:tc>
        <w:tc>
          <w:tcPr>
            <w:tcW w:type="dxa" w:w="604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Os estudantes resolvem uma tarefa individual ou em duplas, com acompanhamento do professor.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Fechamento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10 a 15 min</w:t>
            </w:r>
          </w:p>
        </w:tc>
        <w:tc>
          <w:tcPr>
            <w:tcW w:type="dxa" w:w="604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Retomar erros comuns, sintetizar a aula e indicar exercicios de fixacao.</w:t>
            </w:r>
          </w:p>
        </w:tc>
      </w:tr>
    </w:tbl>
    <w:p/>
    <w:p>
      <w:pPr>
        <w:pStyle w:val="Heading3"/>
      </w:pPr>
      <w:r>
        <w:t>Atividade pratica sugerida</w:t>
      </w:r>
    </w:p>
    <w:p>
      <w:r>
        <w:t>Desenvolva uma versao inicial do sistema academico simplificado e apresente a logica de funcionamento.</w:t>
      </w:r>
    </w:p>
    <w:p>
      <w:pPr>
        <w:pStyle w:val="Heading3"/>
      </w:pPr>
      <w:r>
        <w:t>Evidencias e avaliacao formativa</w:t>
      </w:r>
    </w:p>
    <w:p>
      <w:pPr>
        <w:pStyle w:val="ListBullet"/>
      </w:pPr>
      <w:r>
        <w:t>Participacao na discussao inicial.</w:t>
      </w:r>
    </w:p>
    <w:p>
      <w:pPr>
        <w:pStyle w:val="ListBullet"/>
      </w:pPr>
      <w:r>
        <w:t>Registro do raciocinio adotado.</w:t>
      </w:r>
    </w:p>
    <w:p>
      <w:pPr>
        <w:pStyle w:val="ListBullet"/>
      </w:pPr>
      <w:r>
        <w:t>Clareza da solucao apresentada.</w:t>
      </w:r>
    </w:p>
    <w:p>
      <w:pPr>
        <w:pStyle w:val="ListBullet"/>
      </w:pPr>
      <w:r>
        <w:t>Capacidade de revisar a propria resposta apos feedback.</w:t>
      </w:r>
    </w:p>
    <w:p>
      <w:pPr>
        <w:pStyle w:val="ListBullet"/>
      </w:pPr>
      <w:r>
        <w:t>Entrega da atividade pratica ou parcial do projeto.</w:t>
      </w:r>
    </w:p>
    <w:p>
      <w:r>
        <w:br w:type="page"/>
      </w:r>
    </w:p>
    <w:p>
      <w:pPr>
        <w:pStyle w:val="Heading1"/>
      </w:pPr>
      <w:r>
        <w:t>Propostas de projetos</w:t>
      </w:r>
    </w:p>
    <w:p>
      <w:r>
        <w:t>As propostas a seguir podem ser utilizadas como atividades avaliativas, trabalhos em grupo, desafios de laboratorio ou etapas preparatorias para o projeto final. A recomendacao e que os estudantes entreguem sempre uma combinacao de descricao do problema, representacao da solucao, teste de mesa e reflexao sobre dificuldades encontradas.</w:t>
      </w:r>
    </w:p>
    <w:p>
      <w:pPr>
        <w:pStyle w:val="Heading2"/>
      </w:pPr>
      <w:r>
        <w:t>Projeto 1 - Rotina inteligente de atendimento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040"/>
        <w:gridCol w:w="5040"/>
      </w:tblGrid>
      <w:tr>
        <w:tc>
          <w:tcPr>
            <w:tcW w:type="dxa" w:w="2304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Item</w:t>
            </w:r>
          </w:p>
        </w:tc>
        <w:tc>
          <w:tcPr>
            <w:tcW w:type="dxa" w:w="7488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Descricao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Nivel sugerido</w:t>
            </w:r>
          </w:p>
        </w:tc>
        <w:tc>
          <w:tcPr>
            <w:tcW w:type="dxa" w:w="748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Inicial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Contexto</w:t>
            </w:r>
          </w:p>
        </w:tc>
        <w:tc>
          <w:tcPr>
            <w:tcW w:type="dxa" w:w="748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Os estudantes devem representar, em linguagem natural e fluxograma, uma rotina de atendimento em uma secretaria academica.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Conceitos trabalhados</w:t>
            </w:r>
          </w:p>
        </w:tc>
        <w:tc>
          <w:tcPr>
            <w:tcW w:type="dxa" w:w="748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pensamento computacional, algoritmo em linguagem natural, fluxo sequencial e decisao simples.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Entregaveis</w:t>
            </w:r>
          </w:p>
        </w:tc>
        <w:tc>
          <w:tcPr>
            <w:tcW w:type="dxa" w:w="748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descricao do problema, algoritmo em linguagem natural, fluxograma e breve justificativa da sequencia adotada.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Organizacao recomendada</w:t>
            </w:r>
          </w:p>
        </w:tc>
        <w:tc>
          <w:tcPr>
            <w:tcW w:type="dxa" w:w="748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individual ou duplas; para o projeto final, grupos de ate tres estudantes.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Criterio central</w:t>
            </w:r>
          </w:p>
        </w:tc>
        <w:tc>
          <w:tcPr>
            <w:tcW w:type="dxa" w:w="748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a qualidade do raciocinio e da representacao logica deve valer mais do que a complexidade aparente da solucao.</w:t>
            </w:r>
          </w:p>
        </w:tc>
      </w:tr>
    </w:tbl>
    <w:p/>
    <w:p>
      <w:pPr>
        <w:pStyle w:val="Heading2"/>
      </w:pPr>
      <w:r>
        <w:t>Projeto 2 - Calculadora de media e situacao do aluno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040"/>
        <w:gridCol w:w="5040"/>
      </w:tblGrid>
      <w:tr>
        <w:tc>
          <w:tcPr>
            <w:tcW w:type="dxa" w:w="2304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Item</w:t>
            </w:r>
          </w:p>
        </w:tc>
        <w:tc>
          <w:tcPr>
            <w:tcW w:type="dxa" w:w="7488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Descricao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Nivel sugerido</w:t>
            </w:r>
          </w:p>
        </w:tc>
        <w:tc>
          <w:tcPr>
            <w:tcW w:type="dxa" w:w="748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Inicial a intermediario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Contexto</w:t>
            </w:r>
          </w:p>
        </w:tc>
        <w:tc>
          <w:tcPr>
            <w:tcW w:type="dxa" w:w="748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O grupo deve criar um algoritmo que leia notas, calcule media e informe a situacao do estudante.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Conceitos trabalhados</w:t>
            </w:r>
          </w:p>
        </w:tc>
        <w:tc>
          <w:tcPr>
            <w:tcW w:type="dxa" w:w="748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variaveis, operadores, entrada, processamento, saida e condicional composta.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Entregaveis</w:t>
            </w:r>
          </w:p>
        </w:tc>
        <w:tc>
          <w:tcPr>
            <w:tcW w:type="dxa" w:w="748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pseudocodigo, teste de mesa com pelo menos tres casos e explicacao da logica.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Organizacao recomendada</w:t>
            </w:r>
          </w:p>
        </w:tc>
        <w:tc>
          <w:tcPr>
            <w:tcW w:type="dxa" w:w="748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individual ou duplas; para o projeto final, grupos de ate tres estudantes.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Criterio central</w:t>
            </w:r>
          </w:p>
        </w:tc>
        <w:tc>
          <w:tcPr>
            <w:tcW w:type="dxa" w:w="748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a qualidade do raciocinio e da representacao logica deve valer mais do que a complexidade aparente da solucao.</w:t>
            </w:r>
          </w:p>
        </w:tc>
      </w:tr>
    </w:tbl>
    <w:p/>
    <w:p>
      <w:pPr>
        <w:pStyle w:val="Heading2"/>
      </w:pPr>
      <w:r>
        <w:t>Projeto 3 - Classificador de perfil de usuario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040"/>
        <w:gridCol w:w="5040"/>
      </w:tblGrid>
      <w:tr>
        <w:tc>
          <w:tcPr>
            <w:tcW w:type="dxa" w:w="2304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Item</w:t>
            </w:r>
          </w:p>
        </w:tc>
        <w:tc>
          <w:tcPr>
            <w:tcW w:type="dxa" w:w="7488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Descricao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Nivel sugerido</w:t>
            </w:r>
          </w:p>
        </w:tc>
        <w:tc>
          <w:tcPr>
            <w:tcW w:type="dxa" w:w="748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Intermediario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Contexto</w:t>
            </w:r>
          </w:p>
        </w:tc>
        <w:tc>
          <w:tcPr>
            <w:tcW w:type="dxa" w:w="748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Os estudantes devem construir um classificador simples baseado em criterios, como idade, renda, consumo ou prioridade de atendimento.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Conceitos trabalhados</w:t>
            </w:r>
          </w:p>
        </w:tc>
        <w:tc>
          <w:tcPr>
            <w:tcW w:type="dxa" w:w="748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operadores relacionais, operadores logicos, condicionais encadeadas e validacao de entrada.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Entregaveis</w:t>
            </w:r>
          </w:p>
        </w:tc>
        <w:tc>
          <w:tcPr>
            <w:tcW w:type="dxa" w:w="748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regras de classificacao, pseudocodigo, fluxograma e casos de teste.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Organizacao recomendada</w:t>
            </w:r>
          </w:p>
        </w:tc>
        <w:tc>
          <w:tcPr>
            <w:tcW w:type="dxa" w:w="748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individual ou duplas; para o projeto final, grupos de ate tres estudantes.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Criterio central</w:t>
            </w:r>
          </w:p>
        </w:tc>
        <w:tc>
          <w:tcPr>
            <w:tcW w:type="dxa" w:w="748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a qualidade do raciocinio e da representacao logica deve valer mais do que a complexidade aparente da solucao.</w:t>
            </w:r>
          </w:p>
        </w:tc>
      </w:tr>
    </w:tbl>
    <w:p/>
    <w:p>
      <w:pPr>
        <w:pStyle w:val="Heading2"/>
      </w:pPr>
      <w:r>
        <w:t>Projeto 4 - Controle simples de estoque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040"/>
        <w:gridCol w:w="5040"/>
      </w:tblGrid>
      <w:tr>
        <w:tc>
          <w:tcPr>
            <w:tcW w:type="dxa" w:w="2304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Item</w:t>
            </w:r>
          </w:p>
        </w:tc>
        <w:tc>
          <w:tcPr>
            <w:tcW w:type="dxa" w:w="7488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Descricao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Nivel sugerido</w:t>
            </w:r>
          </w:p>
        </w:tc>
        <w:tc>
          <w:tcPr>
            <w:tcW w:type="dxa" w:w="748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Intermediario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Contexto</w:t>
            </w:r>
          </w:p>
        </w:tc>
        <w:tc>
          <w:tcPr>
            <w:tcW w:type="dxa" w:w="748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O desafio consiste em controlar produtos, quantidades e alertas de reposicao de forma logica.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Conceitos trabalhados</w:t>
            </w:r>
          </w:p>
        </w:tc>
        <w:tc>
          <w:tcPr>
            <w:tcW w:type="dxa" w:w="748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vetores, repeticao, condicoes, contadores e acumuladores.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Entregaveis</w:t>
            </w:r>
          </w:p>
        </w:tc>
        <w:tc>
          <w:tcPr>
            <w:tcW w:type="dxa" w:w="748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algoritmo principal, tabela de dados simulada, teste de mesa e proposta de melhoria.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Organizacao recomendada</w:t>
            </w:r>
          </w:p>
        </w:tc>
        <w:tc>
          <w:tcPr>
            <w:tcW w:type="dxa" w:w="748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individual ou duplas; para o projeto final, grupos de ate tres estudantes.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Criterio central</w:t>
            </w:r>
          </w:p>
        </w:tc>
        <w:tc>
          <w:tcPr>
            <w:tcW w:type="dxa" w:w="748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a qualidade do raciocinio e da representacao logica deve valer mais do que a complexidade aparente da solucao.</w:t>
            </w:r>
          </w:p>
        </w:tc>
      </w:tr>
    </w:tbl>
    <w:p/>
    <w:p>
      <w:pPr>
        <w:pStyle w:val="Heading2"/>
      </w:pPr>
      <w:r>
        <w:t>Projeto 5 - Pesquisa de satisfacao com resumo de resultados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040"/>
        <w:gridCol w:w="5040"/>
      </w:tblGrid>
      <w:tr>
        <w:tc>
          <w:tcPr>
            <w:tcW w:type="dxa" w:w="2304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Item</w:t>
            </w:r>
          </w:p>
        </w:tc>
        <w:tc>
          <w:tcPr>
            <w:tcW w:type="dxa" w:w="7488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Descricao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Nivel sugerido</w:t>
            </w:r>
          </w:p>
        </w:tc>
        <w:tc>
          <w:tcPr>
            <w:tcW w:type="dxa" w:w="748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Intermediario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Contexto</w:t>
            </w:r>
          </w:p>
        </w:tc>
        <w:tc>
          <w:tcPr>
            <w:tcW w:type="dxa" w:w="748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Os estudantes devem processar respostas de uma pesquisa simples, calcular totais e apresentar resultados.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Conceitos trabalhados</w:t>
            </w:r>
          </w:p>
        </w:tc>
        <w:tc>
          <w:tcPr>
            <w:tcW w:type="dxa" w:w="748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vetores, matrizes, lacos, acumuladores e saida organizada.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Entregaveis</w:t>
            </w:r>
          </w:p>
        </w:tc>
        <w:tc>
          <w:tcPr>
            <w:tcW w:type="dxa" w:w="748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modelo dos dados, pseudocodigo, tabela de testes e relatorio breve.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Organizacao recomendada</w:t>
            </w:r>
          </w:p>
        </w:tc>
        <w:tc>
          <w:tcPr>
            <w:tcW w:type="dxa" w:w="748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individual ou duplas; para o projeto final, grupos de ate tres estudantes.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Criterio central</w:t>
            </w:r>
          </w:p>
        </w:tc>
        <w:tc>
          <w:tcPr>
            <w:tcW w:type="dxa" w:w="748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a qualidade do raciocinio e da representacao logica deve valer mais do que a complexidade aparente da solucao.</w:t>
            </w:r>
          </w:p>
        </w:tc>
      </w:tr>
    </w:tbl>
    <w:p/>
    <w:p>
      <w:pPr>
        <w:pStyle w:val="Heading2"/>
      </w:pPr>
      <w:r>
        <w:t>Projeto 6 - Sistema academico simplificado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040"/>
        <w:gridCol w:w="5040"/>
      </w:tblGrid>
      <w:tr>
        <w:tc>
          <w:tcPr>
            <w:tcW w:type="dxa" w:w="2304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Item</w:t>
            </w:r>
          </w:p>
        </w:tc>
        <w:tc>
          <w:tcPr>
            <w:tcW w:type="dxa" w:w="7488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Descricao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Nivel sugerido</w:t>
            </w:r>
          </w:p>
        </w:tc>
        <w:tc>
          <w:tcPr>
            <w:tcW w:type="dxa" w:w="748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Integrador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Contexto</w:t>
            </w:r>
          </w:p>
        </w:tc>
        <w:tc>
          <w:tcPr>
            <w:tcW w:type="dxa" w:w="748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Projeto final da apostila: cadastrar alunos, registrar notas, calcular medias, classificar situacao e gerar relatorio.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Conceitos trabalhados</w:t>
            </w:r>
          </w:p>
        </w:tc>
        <w:tc>
          <w:tcPr>
            <w:tcW w:type="dxa" w:w="748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todos os conceitos da apostila, com enfase em modularizacao, repeticao, vetores/matrizes e testes.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Entregaveis</w:t>
            </w:r>
          </w:p>
        </w:tc>
        <w:tc>
          <w:tcPr>
            <w:tcW w:type="dxa" w:w="748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descricao do problema, fluxograma, pseudocodigo modularizado, teste de mesa, apresentacao e reflexao final.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Organizacao recomendada</w:t>
            </w:r>
          </w:p>
        </w:tc>
        <w:tc>
          <w:tcPr>
            <w:tcW w:type="dxa" w:w="748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individual ou duplas; para o projeto final, grupos de ate tres estudantes.</w:t>
            </w:r>
          </w:p>
        </w:tc>
      </w:tr>
      <w:tr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Criterio central</w:t>
            </w:r>
          </w:p>
        </w:tc>
        <w:tc>
          <w:tcPr>
            <w:tcW w:type="dxa" w:w="748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a qualidade do raciocinio e da representacao logica deve valer mais do que a complexidade aparente da solucao.</w:t>
            </w:r>
          </w:p>
        </w:tc>
      </w:tr>
    </w:tbl>
    <w:p/>
    <w:p>
      <w:r>
        <w:br w:type="page"/>
      </w:r>
    </w:p>
    <w:p>
      <w:pPr>
        <w:pStyle w:val="Heading1"/>
      </w:pPr>
      <w:r>
        <w:t>Slides para apresentacao</w:t>
      </w:r>
    </w:p>
    <w:p>
      <w:r>
        <w:t>O Kit Docente acompanha um arquivo PPTX com slides editaveis. O professor pode usar os slides para abertura das aulas, revisao de conceitos, apresentacao de exemplos e condução das atividades praticas.</w:t>
      </w:r>
    </w:p>
    <w:p>
      <w:r>
        <w:t>Sugestao de uso: cada capitulo possui um slide de conceito e um slide de pratica. O professor pode acrescentar exemplos da propria turma, capturas de tela, codigos ou resultados obtidos em laboratorio.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3360"/>
        <w:gridCol w:w="3360"/>
        <w:gridCol w:w="3360"/>
      </w:tblGrid>
      <w:tr>
        <w:tc>
          <w:tcPr>
            <w:tcW w:type="dxa" w:w="864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Cap.</w:t>
            </w:r>
          </w:p>
        </w:tc>
        <w:tc>
          <w:tcPr>
            <w:tcW w:type="dxa" w:w="5328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Tema</w:t>
            </w:r>
          </w:p>
        </w:tc>
        <w:tc>
          <w:tcPr>
            <w:tcW w:type="dxa" w:w="3600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Uso nos slides</w:t>
            </w:r>
          </w:p>
        </w:tc>
      </w:tr>
      <w:tr>
        <w:tc>
          <w:tcPr>
            <w:tcW w:type="dxa" w:w="86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1</w:t>
            </w:r>
          </w:p>
        </w:tc>
        <w:tc>
          <w:tcPr>
            <w:tcW w:type="dxa" w:w="532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Pensar antes de Programar</w:t>
            </w:r>
          </w:p>
        </w:tc>
        <w:tc>
          <w:tcPr>
            <w:tcW w:type="dxa" w:w="360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slide de conceito + slide de pratica</w:t>
            </w:r>
          </w:p>
        </w:tc>
      </w:tr>
      <w:tr>
        <w:tc>
          <w:tcPr>
            <w:tcW w:type="dxa" w:w="86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2</w:t>
            </w:r>
          </w:p>
        </w:tc>
        <w:tc>
          <w:tcPr>
            <w:tcW w:type="dxa" w:w="532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Algoritmos em linguagem natural</w:t>
            </w:r>
          </w:p>
        </w:tc>
        <w:tc>
          <w:tcPr>
            <w:tcW w:type="dxa" w:w="360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slide de conceito + slide de pratica</w:t>
            </w:r>
          </w:p>
        </w:tc>
      </w:tr>
      <w:tr>
        <w:tc>
          <w:tcPr>
            <w:tcW w:type="dxa" w:w="86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3</w:t>
            </w:r>
          </w:p>
        </w:tc>
        <w:tc>
          <w:tcPr>
            <w:tcW w:type="dxa" w:w="532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Fluxogramas do zero</w:t>
            </w:r>
          </w:p>
        </w:tc>
        <w:tc>
          <w:tcPr>
            <w:tcW w:type="dxa" w:w="360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slide de conceito + slide de pratica</w:t>
            </w:r>
          </w:p>
        </w:tc>
      </w:tr>
      <w:tr>
        <w:tc>
          <w:tcPr>
            <w:tcW w:type="dxa" w:w="86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4</w:t>
            </w:r>
          </w:p>
        </w:tc>
        <w:tc>
          <w:tcPr>
            <w:tcW w:type="dxa" w:w="532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Pseudocodigo e Portugol</w:t>
            </w:r>
          </w:p>
        </w:tc>
        <w:tc>
          <w:tcPr>
            <w:tcW w:type="dxa" w:w="360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slide de conceito + slide de pratica</w:t>
            </w:r>
          </w:p>
        </w:tc>
      </w:tr>
      <w:tr>
        <w:tc>
          <w:tcPr>
            <w:tcW w:type="dxa" w:w="86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5</w:t>
            </w:r>
          </w:p>
        </w:tc>
        <w:tc>
          <w:tcPr>
            <w:tcW w:type="dxa" w:w="532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Dados, variaveis e tipos</w:t>
            </w:r>
          </w:p>
        </w:tc>
        <w:tc>
          <w:tcPr>
            <w:tcW w:type="dxa" w:w="360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slide de conceito + slide de pratica</w:t>
            </w:r>
          </w:p>
        </w:tc>
      </w:tr>
      <w:tr>
        <w:tc>
          <w:tcPr>
            <w:tcW w:type="dxa" w:w="86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6</w:t>
            </w:r>
          </w:p>
        </w:tc>
        <w:tc>
          <w:tcPr>
            <w:tcW w:type="dxa" w:w="532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Operadores e expressoes</w:t>
            </w:r>
          </w:p>
        </w:tc>
        <w:tc>
          <w:tcPr>
            <w:tcW w:type="dxa" w:w="360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slide de conceito + slide de pratica</w:t>
            </w:r>
          </w:p>
        </w:tc>
      </w:tr>
      <w:tr>
        <w:tc>
          <w:tcPr>
            <w:tcW w:type="dxa" w:w="86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7</w:t>
            </w:r>
          </w:p>
        </w:tc>
        <w:tc>
          <w:tcPr>
            <w:tcW w:type="dxa" w:w="532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Entrada, processamento e saida</w:t>
            </w:r>
          </w:p>
        </w:tc>
        <w:tc>
          <w:tcPr>
            <w:tcW w:type="dxa" w:w="360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slide de conceito + slide de pratica</w:t>
            </w:r>
          </w:p>
        </w:tc>
      </w:tr>
      <w:tr>
        <w:tc>
          <w:tcPr>
            <w:tcW w:type="dxa" w:w="86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8</w:t>
            </w:r>
          </w:p>
        </w:tc>
        <w:tc>
          <w:tcPr>
            <w:tcW w:type="dxa" w:w="532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Estruturas condicionais</w:t>
            </w:r>
          </w:p>
        </w:tc>
        <w:tc>
          <w:tcPr>
            <w:tcW w:type="dxa" w:w="360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slide de conceito + slide de pratica</w:t>
            </w:r>
          </w:p>
        </w:tc>
      </w:tr>
      <w:tr>
        <w:tc>
          <w:tcPr>
            <w:tcW w:type="dxa" w:w="86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9</w:t>
            </w:r>
          </w:p>
        </w:tc>
        <w:tc>
          <w:tcPr>
            <w:tcW w:type="dxa" w:w="532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Estruturas de repeticao</w:t>
            </w:r>
          </w:p>
        </w:tc>
        <w:tc>
          <w:tcPr>
            <w:tcW w:type="dxa" w:w="360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slide de conceito + slide de pratica</w:t>
            </w:r>
          </w:p>
        </w:tc>
      </w:tr>
      <w:tr>
        <w:tc>
          <w:tcPr>
            <w:tcW w:type="dxa" w:w="86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10</w:t>
            </w:r>
          </w:p>
        </w:tc>
        <w:tc>
          <w:tcPr>
            <w:tcW w:type="dxa" w:w="532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Vetores e Matrizes</w:t>
            </w:r>
          </w:p>
        </w:tc>
        <w:tc>
          <w:tcPr>
            <w:tcW w:type="dxa" w:w="360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slide de conceito + slide de pratica</w:t>
            </w:r>
          </w:p>
        </w:tc>
      </w:tr>
      <w:tr>
        <w:tc>
          <w:tcPr>
            <w:tcW w:type="dxa" w:w="86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11</w:t>
            </w:r>
          </w:p>
        </w:tc>
        <w:tc>
          <w:tcPr>
            <w:tcW w:type="dxa" w:w="532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Modularizacao</w:t>
            </w:r>
          </w:p>
        </w:tc>
        <w:tc>
          <w:tcPr>
            <w:tcW w:type="dxa" w:w="360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slide de conceito + slide de pratica</w:t>
            </w:r>
          </w:p>
        </w:tc>
      </w:tr>
      <w:tr>
        <w:tc>
          <w:tcPr>
            <w:tcW w:type="dxa" w:w="86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12</w:t>
            </w:r>
          </w:p>
        </w:tc>
        <w:tc>
          <w:tcPr>
            <w:tcW w:type="dxa" w:w="532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Testes, Erros e boas praticas</w:t>
            </w:r>
          </w:p>
        </w:tc>
        <w:tc>
          <w:tcPr>
            <w:tcW w:type="dxa" w:w="360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slide de conceito + slide de pratica</w:t>
            </w:r>
          </w:p>
        </w:tc>
      </w:tr>
      <w:tr>
        <w:tc>
          <w:tcPr>
            <w:tcW w:type="dxa" w:w="86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13</w:t>
            </w:r>
          </w:p>
        </w:tc>
        <w:tc>
          <w:tcPr>
            <w:tcW w:type="dxa" w:w="532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Projeto final</w:t>
            </w:r>
          </w:p>
        </w:tc>
        <w:tc>
          <w:tcPr>
            <w:tcW w:type="dxa" w:w="360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slide de conceito + slide de pratica</w:t>
            </w:r>
          </w:p>
        </w:tc>
      </w:tr>
    </w:tbl>
    <w:p/>
    <w:p>
      <w:r>
        <w:br w:type="page"/>
      </w:r>
    </w:p>
    <w:p>
      <w:pPr>
        <w:pStyle w:val="Heading1"/>
      </w:pPr>
      <w:r>
        <w:t>Criterios de avaliacao</w:t>
      </w:r>
    </w:p>
    <w:p>
      <w:pPr>
        <w:pStyle w:val="Heading2"/>
      </w:pPr>
      <w:r>
        <w:t>Composicao sugerida da nota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3360"/>
        <w:gridCol w:w="3360"/>
        <w:gridCol w:w="3360"/>
      </w:tblGrid>
      <w:tr>
        <w:tc>
          <w:tcPr>
            <w:tcW w:type="dxa" w:w="2880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Componente</w:t>
            </w:r>
          </w:p>
        </w:tc>
        <w:tc>
          <w:tcPr>
            <w:tcW w:type="dxa" w:w="1296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Peso</w:t>
            </w:r>
          </w:p>
        </w:tc>
        <w:tc>
          <w:tcPr>
            <w:tcW w:type="dxa" w:w="5616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Observacao</w:t>
            </w:r>
          </w:p>
        </w:tc>
      </w:tr>
      <w:tr>
        <w:tc>
          <w:tcPr>
            <w:tcW w:type="dxa" w:w="288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Exercicios de fixacao</w:t>
            </w:r>
          </w:p>
        </w:tc>
        <w:tc>
          <w:tcPr>
            <w:tcW w:type="dxa" w:w="1296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20%</w:t>
            </w:r>
          </w:p>
        </w:tc>
        <w:tc>
          <w:tcPr>
            <w:tcW w:type="dxa" w:w="5616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resolucao individual, clareza e evolucao ao longo dos capitulos</w:t>
            </w:r>
          </w:p>
        </w:tc>
      </w:tr>
      <w:tr>
        <w:tc>
          <w:tcPr>
            <w:tcW w:type="dxa" w:w="288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Atividades praticas</w:t>
            </w:r>
          </w:p>
        </w:tc>
        <w:tc>
          <w:tcPr>
            <w:tcW w:type="dxa" w:w="1296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25%</w:t>
            </w:r>
          </w:p>
        </w:tc>
        <w:tc>
          <w:tcPr>
            <w:tcW w:type="dxa" w:w="5616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entregas guiadas em sala ou laboratorio</w:t>
            </w:r>
          </w:p>
        </w:tc>
      </w:tr>
      <w:tr>
        <w:tc>
          <w:tcPr>
            <w:tcW w:type="dxa" w:w="288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Mini-projetos</w:t>
            </w:r>
          </w:p>
        </w:tc>
        <w:tc>
          <w:tcPr>
            <w:tcW w:type="dxa" w:w="1296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20%</w:t>
            </w:r>
          </w:p>
        </w:tc>
        <w:tc>
          <w:tcPr>
            <w:tcW w:type="dxa" w:w="5616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propostas de projeto intermediarias</w:t>
            </w:r>
          </w:p>
        </w:tc>
      </w:tr>
      <w:tr>
        <w:tc>
          <w:tcPr>
            <w:tcW w:type="dxa" w:w="288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Projeto final</w:t>
            </w:r>
          </w:p>
        </w:tc>
        <w:tc>
          <w:tcPr>
            <w:tcW w:type="dxa" w:w="1296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25%</w:t>
            </w:r>
          </w:p>
        </w:tc>
        <w:tc>
          <w:tcPr>
            <w:tcW w:type="dxa" w:w="5616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sistema logico integrado, teste de mesa e apresentacao</w:t>
            </w:r>
          </w:p>
        </w:tc>
      </w:tr>
      <w:tr>
        <w:tc>
          <w:tcPr>
            <w:tcW w:type="dxa" w:w="288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Participacao e autoavaliacao</w:t>
            </w:r>
          </w:p>
        </w:tc>
        <w:tc>
          <w:tcPr>
            <w:tcW w:type="dxa" w:w="1296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10%</w:t>
            </w:r>
          </w:p>
        </w:tc>
        <w:tc>
          <w:tcPr>
            <w:tcW w:type="dxa" w:w="5616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engajamento, revisao, colaboracao e reflexao sobre aprendizagem</w:t>
            </w:r>
          </w:p>
        </w:tc>
      </w:tr>
    </w:tbl>
    <w:p/>
    <w:p>
      <w:pPr>
        <w:pStyle w:val="Heading2"/>
      </w:pPr>
      <w:r>
        <w:t>Rubrica geral para algoritmos e projetos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3360"/>
        <w:gridCol w:w="3360"/>
        <w:gridCol w:w="3360"/>
      </w:tblGrid>
      <w:tr>
        <w:tc>
          <w:tcPr>
            <w:tcW w:type="dxa" w:w="2880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Criterio</w:t>
            </w:r>
          </w:p>
        </w:tc>
        <w:tc>
          <w:tcPr>
            <w:tcW w:type="dxa" w:w="5472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Descricao</w:t>
            </w:r>
          </w:p>
        </w:tc>
        <w:tc>
          <w:tcPr>
            <w:tcW w:type="dxa" w:w="1440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Pontuacao</w:t>
            </w:r>
          </w:p>
        </w:tc>
      </w:tr>
      <w:tr>
        <w:tc>
          <w:tcPr>
            <w:tcW w:type="dxa" w:w="288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Compreensao do problema</w:t>
            </w:r>
          </w:p>
        </w:tc>
        <w:tc>
          <w:tcPr>
            <w:tcW w:type="dxa" w:w="5472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Identifica entradas, saidas, restricoes e objetivo da solucao.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0 a 2</w:t>
            </w:r>
          </w:p>
        </w:tc>
      </w:tr>
      <w:tr>
        <w:tc>
          <w:tcPr>
            <w:tcW w:type="dxa" w:w="288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Organizacao logica</w:t>
            </w:r>
          </w:p>
        </w:tc>
        <w:tc>
          <w:tcPr>
            <w:tcW w:type="dxa" w:w="5472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Apresenta sequencia coerente, sem lacunas importantes e com fluxo compreensivel.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0 a 2</w:t>
            </w:r>
          </w:p>
        </w:tc>
      </w:tr>
      <w:tr>
        <w:tc>
          <w:tcPr>
            <w:tcW w:type="dxa" w:w="288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Uso correto dos conceitos</w:t>
            </w:r>
          </w:p>
        </w:tc>
        <w:tc>
          <w:tcPr>
            <w:tcW w:type="dxa" w:w="5472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Aplica variaveis, operadores, condicionais, repeticoes, vetores ou funcoes quando necessario.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0 a 2</w:t>
            </w:r>
          </w:p>
        </w:tc>
      </w:tr>
      <w:tr>
        <w:tc>
          <w:tcPr>
            <w:tcW w:type="dxa" w:w="288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Representacao da solucao</w:t>
            </w:r>
          </w:p>
        </w:tc>
        <w:tc>
          <w:tcPr>
            <w:tcW w:type="dxa" w:w="5472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Utiliza linguagem natural, fluxograma ou pseudocodigo de forma clara e adequada ao objetivo.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0 a 1,5</w:t>
            </w:r>
          </w:p>
        </w:tc>
      </w:tr>
      <w:tr>
        <w:tc>
          <w:tcPr>
            <w:tcW w:type="dxa" w:w="288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Testes e validacao</w:t>
            </w:r>
          </w:p>
        </w:tc>
        <w:tc>
          <w:tcPr>
            <w:tcW w:type="dxa" w:w="5472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Realiza teste de mesa, contempla casos comuns e casos-limite, corrige inconsistencias.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0 a 1,5</w:t>
            </w:r>
          </w:p>
        </w:tc>
      </w:tr>
      <w:tr>
        <w:tc>
          <w:tcPr>
            <w:tcW w:type="dxa" w:w="288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Clareza, legibilidade e boas praticas</w:t>
            </w:r>
          </w:p>
        </w:tc>
        <w:tc>
          <w:tcPr>
            <w:tcW w:type="dxa" w:w="5472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Usa nomes significativos, indentacao, comentarios quando uteis e apresentacao organizada.</w:t>
            </w:r>
          </w:p>
        </w:tc>
        <w:tc>
          <w:tcPr>
            <w:tcW w:type="dxa" w:w="144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0 a 1</w:t>
            </w:r>
          </w:p>
        </w:tc>
      </w:tr>
    </w:tbl>
    <w:p/>
    <w:p>
      <w:r>
        <w:br w:type="page"/>
      </w:r>
    </w:p>
    <w:p>
      <w:pPr>
        <w:pStyle w:val="Heading2"/>
      </w:pPr>
      <w:r>
        <w:t>Rubrica especifica do projeto final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3360"/>
        <w:gridCol w:w="3360"/>
        <w:gridCol w:w="3360"/>
      </w:tblGrid>
      <w:tr>
        <w:tc>
          <w:tcPr>
            <w:tcW w:type="dxa" w:w="2592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Criterio</w:t>
            </w:r>
          </w:p>
        </w:tc>
        <w:tc>
          <w:tcPr>
            <w:tcW w:type="dxa" w:w="5904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Descricao</w:t>
            </w:r>
          </w:p>
        </w:tc>
        <w:tc>
          <w:tcPr>
            <w:tcW w:type="dxa" w:w="1296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Pontuacao</w:t>
            </w:r>
          </w:p>
        </w:tc>
      </w:tr>
      <w:tr>
        <w:tc>
          <w:tcPr>
            <w:tcW w:type="dxa" w:w="2592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Planejamento do problema</w:t>
            </w:r>
          </w:p>
        </w:tc>
        <w:tc>
          <w:tcPr>
            <w:tcW w:type="dxa" w:w="59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Objetivo claro, entradas/saidas definidas, regras de negocio descritas.</w:t>
            </w:r>
          </w:p>
        </w:tc>
        <w:tc>
          <w:tcPr>
            <w:tcW w:type="dxa" w:w="1296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0 a 1,5</w:t>
            </w:r>
          </w:p>
        </w:tc>
      </w:tr>
      <w:tr>
        <w:tc>
          <w:tcPr>
            <w:tcW w:type="dxa" w:w="2592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Fluxograma</w:t>
            </w:r>
          </w:p>
        </w:tc>
        <w:tc>
          <w:tcPr>
            <w:tcW w:type="dxa" w:w="59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Representacao visual coerente, com simbolos adequados e fluxo compreensivel.</w:t>
            </w:r>
          </w:p>
        </w:tc>
        <w:tc>
          <w:tcPr>
            <w:tcW w:type="dxa" w:w="1296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0 a 1,5</w:t>
            </w:r>
          </w:p>
        </w:tc>
      </w:tr>
      <w:tr>
        <w:tc>
          <w:tcPr>
            <w:tcW w:type="dxa" w:w="2592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Pseudocodigo</w:t>
            </w:r>
          </w:p>
        </w:tc>
        <w:tc>
          <w:tcPr>
            <w:tcW w:type="dxa" w:w="59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Algoritmo completo, legivel, indentado e coerente com o fluxograma.</w:t>
            </w:r>
          </w:p>
        </w:tc>
        <w:tc>
          <w:tcPr>
            <w:tcW w:type="dxa" w:w="1296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0 a 2,0</w:t>
            </w:r>
          </w:p>
        </w:tc>
      </w:tr>
      <w:tr>
        <w:tc>
          <w:tcPr>
            <w:tcW w:type="dxa" w:w="2592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Uso dos conceitos</w:t>
            </w:r>
          </w:p>
        </w:tc>
        <w:tc>
          <w:tcPr>
            <w:tcW w:type="dxa" w:w="59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Condicionais, repeticoes, vetores/matrizes e modularizacao utilizados de forma adequada.</w:t>
            </w:r>
          </w:p>
        </w:tc>
        <w:tc>
          <w:tcPr>
            <w:tcW w:type="dxa" w:w="1296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0 a 2,0</w:t>
            </w:r>
          </w:p>
        </w:tc>
      </w:tr>
      <w:tr>
        <w:tc>
          <w:tcPr>
            <w:tcW w:type="dxa" w:w="2592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Testes</w:t>
            </w:r>
          </w:p>
        </w:tc>
        <w:tc>
          <w:tcPr>
            <w:tcW w:type="dxa" w:w="59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Teste de mesa com casos variados, incluindo situacoes comuns e limites.</w:t>
            </w:r>
          </w:p>
        </w:tc>
        <w:tc>
          <w:tcPr>
            <w:tcW w:type="dxa" w:w="1296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0 a 1,5</w:t>
            </w:r>
          </w:p>
        </w:tc>
      </w:tr>
      <w:tr>
        <w:tc>
          <w:tcPr>
            <w:tcW w:type="dxa" w:w="2592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Apresentacao</w:t>
            </w:r>
          </w:p>
        </w:tc>
        <w:tc>
          <w:tcPr>
            <w:tcW w:type="dxa" w:w="59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Explicacao clara das decisoes, dificuldades, melhorias e resultado final.</w:t>
            </w:r>
          </w:p>
        </w:tc>
        <w:tc>
          <w:tcPr>
            <w:tcW w:type="dxa" w:w="1296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0 a 1,0</w:t>
            </w:r>
          </w:p>
        </w:tc>
      </w:tr>
      <w:tr>
        <w:tc>
          <w:tcPr>
            <w:tcW w:type="dxa" w:w="2592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Organizacao da entrega</w:t>
            </w:r>
          </w:p>
        </w:tc>
        <w:tc>
          <w:tcPr>
            <w:tcW w:type="dxa" w:w="59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Documentacao, nomes, comentarios e formato final bem cuidados.</w:t>
            </w:r>
          </w:p>
        </w:tc>
        <w:tc>
          <w:tcPr>
            <w:tcW w:type="dxa" w:w="1296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0 a 0,5</w:t>
            </w:r>
          </w:p>
        </w:tc>
      </w:tr>
    </w:tbl>
    <w:p/>
    <w:p>
      <w:pPr>
        <w:pStyle w:val="Heading2"/>
      </w:pPr>
      <w:r>
        <w:t>Feedback formativo sugerido</w:t>
      </w:r>
    </w:p>
    <w:p>
      <w:r>
        <w:t>Ao devolver atividades, recomenda-se usar comentarios curtos que orientem a proxima melhoria. Exemplos:</w:t>
      </w:r>
    </w:p>
    <w:p>
      <w:pPr>
        <w:pStyle w:val="ListBullet"/>
      </w:pPr>
      <w:r>
        <w:t>A sequencia principal esta correta, mas falta tratar uma situacao alternativa.</w:t>
      </w:r>
    </w:p>
    <w:p>
      <w:pPr>
        <w:pStyle w:val="ListBullet"/>
      </w:pPr>
      <w:r>
        <w:t>O fluxograma esta visualmente claro, mas o simbolo de decisao precisa ser usado apenas quando houver pergunta com dois ou mais caminhos.</w:t>
      </w:r>
    </w:p>
    <w:p>
      <w:pPr>
        <w:pStyle w:val="ListBullet"/>
      </w:pPr>
      <w:r>
        <w:t>O pseudocodigo resolve o problema, mas os nomes das variaveis podem ser mais significativos.</w:t>
      </w:r>
    </w:p>
    <w:p>
      <w:pPr>
        <w:pStyle w:val="ListBullet"/>
      </w:pPr>
      <w:r>
        <w:t>O teste de mesa precisa incluir pelo menos um caso em que a condicao seja verdadeira e outro em que seja falsa.</w:t>
      </w:r>
    </w:p>
    <w:p>
      <w:pPr>
        <w:pStyle w:val="ListBullet"/>
      </w:pPr>
      <w:r>
        <w:t>A solucao ficou boa; agora tente modularizar para reduzir repeticao de codigo.</w:t>
      </w:r>
    </w:p>
    <w:p>
      <w:r>
        <w:br w:type="page"/>
      </w:r>
    </w:p>
    <w:p>
      <w:pPr>
        <w:pStyle w:val="Heading1"/>
      </w:pPr>
      <w:r>
        <w:t>Instrumentos prontos para uso</w:t>
      </w:r>
    </w:p>
    <w:p>
      <w:pPr>
        <w:pStyle w:val="Heading2"/>
      </w:pPr>
      <w:r>
        <w:t>Ficha de planejamento de algoritmo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040"/>
        <w:gridCol w:w="5040"/>
      </w:tblGrid>
      <w:tr>
        <w:tc>
          <w:tcPr>
            <w:tcW w:type="dxa" w:w="2880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Campo</w:t>
            </w:r>
          </w:p>
        </w:tc>
        <w:tc>
          <w:tcPr>
            <w:tcW w:type="dxa" w:w="6912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Preenchimento</w:t>
            </w:r>
          </w:p>
        </w:tc>
      </w:tr>
      <w:tr>
        <w:tc>
          <w:tcPr>
            <w:tcW w:type="dxa" w:w="288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Problema a resolver</w:t>
            </w:r>
          </w:p>
        </w:tc>
        <w:tc>
          <w:tcPr>
            <w:tcW w:type="dxa" w:w="6912"/>
            <w:vAlign w:val="top"/>
          </w:tcPr>
          <w:p>
            <w:pPr>
              <w:jc w:val="left"/>
            </w:pPr>
            <w:r/>
            <w:r>
              <w:rPr>
                <w:b w:val="0"/>
              </w:rPr>
            </w:r>
          </w:p>
        </w:tc>
      </w:tr>
      <w:tr>
        <w:tc>
          <w:tcPr>
            <w:tcW w:type="dxa" w:w="288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Objetivo da solucao</w:t>
            </w:r>
          </w:p>
        </w:tc>
        <w:tc>
          <w:tcPr>
            <w:tcW w:type="dxa" w:w="6912"/>
            <w:vAlign w:val="top"/>
          </w:tcPr>
          <w:p>
            <w:pPr>
              <w:jc w:val="left"/>
            </w:pPr>
            <w:r/>
            <w:r>
              <w:rPr>
                <w:b w:val="0"/>
              </w:rPr>
            </w:r>
          </w:p>
        </w:tc>
      </w:tr>
      <w:tr>
        <w:tc>
          <w:tcPr>
            <w:tcW w:type="dxa" w:w="288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Entradas necessarias</w:t>
            </w:r>
          </w:p>
        </w:tc>
        <w:tc>
          <w:tcPr>
            <w:tcW w:type="dxa" w:w="6912"/>
            <w:vAlign w:val="top"/>
          </w:tcPr>
          <w:p>
            <w:pPr>
              <w:jc w:val="left"/>
            </w:pPr>
            <w:r/>
            <w:r>
              <w:rPr>
                <w:b w:val="0"/>
              </w:rPr>
            </w:r>
          </w:p>
        </w:tc>
      </w:tr>
      <w:tr>
        <w:tc>
          <w:tcPr>
            <w:tcW w:type="dxa" w:w="288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Processamentos</w:t>
            </w:r>
          </w:p>
        </w:tc>
        <w:tc>
          <w:tcPr>
            <w:tcW w:type="dxa" w:w="6912"/>
            <w:vAlign w:val="top"/>
          </w:tcPr>
          <w:p>
            <w:pPr>
              <w:jc w:val="left"/>
            </w:pPr>
            <w:r/>
            <w:r>
              <w:rPr>
                <w:b w:val="0"/>
              </w:rPr>
            </w:r>
          </w:p>
        </w:tc>
      </w:tr>
      <w:tr>
        <w:tc>
          <w:tcPr>
            <w:tcW w:type="dxa" w:w="288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Saidas esperadas</w:t>
            </w:r>
          </w:p>
        </w:tc>
        <w:tc>
          <w:tcPr>
            <w:tcW w:type="dxa" w:w="6912"/>
            <w:vAlign w:val="top"/>
          </w:tcPr>
          <w:p>
            <w:pPr>
              <w:jc w:val="left"/>
            </w:pPr>
            <w:r/>
            <w:r>
              <w:rPr>
                <w:b w:val="0"/>
              </w:rPr>
            </w:r>
          </w:p>
        </w:tc>
      </w:tr>
      <w:tr>
        <w:tc>
          <w:tcPr>
            <w:tcW w:type="dxa" w:w="288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Restricoes e regras</w:t>
            </w:r>
          </w:p>
        </w:tc>
        <w:tc>
          <w:tcPr>
            <w:tcW w:type="dxa" w:w="6912"/>
            <w:vAlign w:val="top"/>
          </w:tcPr>
          <w:p>
            <w:pPr>
              <w:jc w:val="left"/>
            </w:pPr>
            <w:r/>
            <w:r>
              <w:rPr>
                <w:b w:val="0"/>
              </w:rPr>
            </w:r>
          </w:p>
        </w:tc>
      </w:tr>
      <w:tr>
        <w:tc>
          <w:tcPr>
            <w:tcW w:type="dxa" w:w="288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Casos de teste</w:t>
            </w:r>
          </w:p>
        </w:tc>
        <w:tc>
          <w:tcPr>
            <w:tcW w:type="dxa" w:w="6912"/>
            <w:vAlign w:val="top"/>
          </w:tcPr>
          <w:p>
            <w:pPr>
              <w:jc w:val="left"/>
            </w:pPr>
            <w:r/>
            <w:r>
              <w:rPr>
                <w:b w:val="0"/>
              </w:rPr>
            </w:r>
          </w:p>
        </w:tc>
      </w:tr>
    </w:tbl>
    <w:p/>
    <w:p>
      <w:pPr>
        <w:pStyle w:val="Heading2"/>
      </w:pPr>
      <w:r>
        <w:t>Checklist de revisao de algoritmo</w:t>
      </w:r>
    </w:p>
    <w:p>
      <w:pPr>
        <w:pStyle w:val="ListBullet"/>
      </w:pPr>
      <w:r>
        <w:t>[ ] O objetivo do algoritmo esta claro?</w:t>
      </w:r>
    </w:p>
    <w:p>
      <w:pPr>
        <w:pStyle w:val="ListBullet"/>
      </w:pPr>
      <w:r>
        <w:t>[ ] As entradas foram definidas?</w:t>
      </w:r>
    </w:p>
    <w:p>
      <w:pPr>
        <w:pStyle w:val="ListBullet"/>
      </w:pPr>
      <w:r>
        <w:t>[ ] As saidas estao previstas?</w:t>
      </w:r>
    </w:p>
    <w:p>
      <w:pPr>
        <w:pStyle w:val="ListBullet"/>
      </w:pPr>
      <w:r>
        <w:t>[ ] As variaveis possuem nomes significativos?</w:t>
      </w:r>
    </w:p>
    <w:p>
      <w:pPr>
        <w:pStyle w:val="ListBullet"/>
      </w:pPr>
      <w:r>
        <w:t>[ ] As condicoes cobrem os principais casos?</w:t>
      </w:r>
    </w:p>
    <w:p>
      <w:pPr>
        <w:pStyle w:val="ListBullet"/>
      </w:pPr>
      <w:r>
        <w:t>[ ] Os lacos possuem criterio de parada?</w:t>
      </w:r>
    </w:p>
    <w:p>
      <w:pPr>
        <w:pStyle w:val="ListBullet"/>
      </w:pPr>
      <w:r>
        <w:t>[ ] O algoritmo foi testado com mais de um caso?</w:t>
      </w:r>
    </w:p>
    <w:p>
      <w:pPr>
        <w:pStyle w:val="ListBullet"/>
      </w:pPr>
      <w:r>
        <w:t>[ ] A solucao esta legivel para outra pessoa?</w:t>
      </w:r>
    </w:p>
    <w:p>
      <w:pPr>
        <w:pStyle w:val="Heading2"/>
      </w:pPr>
      <w:r>
        <w:t>Modelo de teste de mesa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2016"/>
        <w:gridCol w:w="2016"/>
        <w:gridCol w:w="2016"/>
        <w:gridCol w:w="2016"/>
        <w:gridCol w:w="2016"/>
      </w:tblGrid>
      <w:tr>
        <w:tc>
          <w:tcPr>
            <w:tcW w:type="dxa" w:w="864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Passo</w:t>
            </w:r>
          </w:p>
        </w:tc>
        <w:tc>
          <w:tcPr>
            <w:tcW w:type="dxa" w:w="2880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Variaveis/valores</w:t>
            </w:r>
          </w:p>
        </w:tc>
        <w:tc>
          <w:tcPr>
            <w:tcW w:type="dxa" w:w="2304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Condicao</w:t>
            </w:r>
          </w:p>
        </w:tc>
        <w:tc>
          <w:tcPr>
            <w:tcW w:type="dxa" w:w="2016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Saida</w:t>
            </w:r>
          </w:p>
        </w:tc>
        <w:tc>
          <w:tcPr>
            <w:tcW w:type="dxa" w:w="1728"/>
            <w:vAlign w:val="top"/>
            <w:shd w:fill="1F4E79"/>
          </w:tcPr>
          <w:p>
            <w:pPr>
              <w:jc w:val="left"/>
            </w:pPr>
            <w:r/>
            <w:r>
              <w:rPr>
                <w:b/>
                <w:color w:val="FFFFFF"/>
              </w:rPr>
              <w:t>Observacao</w:t>
            </w:r>
          </w:p>
        </w:tc>
      </w:tr>
      <w:tr>
        <w:tc>
          <w:tcPr>
            <w:tcW w:type="dxa" w:w="86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1</w:t>
            </w:r>
          </w:p>
        </w:tc>
        <w:tc>
          <w:tcPr>
            <w:tcW w:type="dxa" w:w="288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</w:r>
          </w:p>
        </w:tc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</w:r>
          </w:p>
        </w:tc>
        <w:tc>
          <w:tcPr>
            <w:tcW w:type="dxa" w:w="2016"/>
            <w:vAlign w:val="top"/>
          </w:tcPr>
          <w:p>
            <w:pPr>
              <w:jc w:val="left"/>
            </w:pPr>
            <w:r/>
            <w:r>
              <w:rPr>
                <w:b w:val="0"/>
              </w:rPr>
            </w:r>
          </w:p>
        </w:tc>
        <w:tc>
          <w:tcPr>
            <w:tcW w:type="dxa" w:w="172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</w:r>
          </w:p>
        </w:tc>
      </w:tr>
      <w:tr>
        <w:tc>
          <w:tcPr>
            <w:tcW w:type="dxa" w:w="86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2</w:t>
            </w:r>
          </w:p>
        </w:tc>
        <w:tc>
          <w:tcPr>
            <w:tcW w:type="dxa" w:w="288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</w:r>
          </w:p>
        </w:tc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</w:r>
          </w:p>
        </w:tc>
        <w:tc>
          <w:tcPr>
            <w:tcW w:type="dxa" w:w="2016"/>
            <w:vAlign w:val="top"/>
          </w:tcPr>
          <w:p>
            <w:pPr>
              <w:jc w:val="left"/>
            </w:pPr>
            <w:r/>
            <w:r>
              <w:rPr>
                <w:b w:val="0"/>
              </w:rPr>
            </w:r>
          </w:p>
        </w:tc>
        <w:tc>
          <w:tcPr>
            <w:tcW w:type="dxa" w:w="172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</w:r>
          </w:p>
        </w:tc>
      </w:tr>
      <w:tr>
        <w:tc>
          <w:tcPr>
            <w:tcW w:type="dxa" w:w="86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3</w:t>
            </w:r>
          </w:p>
        </w:tc>
        <w:tc>
          <w:tcPr>
            <w:tcW w:type="dxa" w:w="288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</w:r>
          </w:p>
        </w:tc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</w:r>
          </w:p>
        </w:tc>
        <w:tc>
          <w:tcPr>
            <w:tcW w:type="dxa" w:w="2016"/>
            <w:vAlign w:val="top"/>
          </w:tcPr>
          <w:p>
            <w:pPr>
              <w:jc w:val="left"/>
            </w:pPr>
            <w:r/>
            <w:r>
              <w:rPr>
                <w:b w:val="0"/>
              </w:rPr>
            </w:r>
          </w:p>
        </w:tc>
        <w:tc>
          <w:tcPr>
            <w:tcW w:type="dxa" w:w="172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</w:r>
          </w:p>
        </w:tc>
      </w:tr>
      <w:tr>
        <w:tc>
          <w:tcPr>
            <w:tcW w:type="dxa" w:w="86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4</w:t>
            </w:r>
          </w:p>
        </w:tc>
        <w:tc>
          <w:tcPr>
            <w:tcW w:type="dxa" w:w="288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</w:r>
          </w:p>
        </w:tc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</w:r>
          </w:p>
        </w:tc>
        <w:tc>
          <w:tcPr>
            <w:tcW w:type="dxa" w:w="2016"/>
            <w:vAlign w:val="top"/>
          </w:tcPr>
          <w:p>
            <w:pPr>
              <w:jc w:val="left"/>
            </w:pPr>
            <w:r/>
            <w:r>
              <w:rPr>
                <w:b w:val="0"/>
              </w:rPr>
            </w:r>
          </w:p>
        </w:tc>
        <w:tc>
          <w:tcPr>
            <w:tcW w:type="dxa" w:w="172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</w:r>
          </w:p>
        </w:tc>
      </w:tr>
      <w:tr>
        <w:tc>
          <w:tcPr>
            <w:tcW w:type="dxa" w:w="86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  <w:t>5</w:t>
            </w:r>
          </w:p>
        </w:tc>
        <w:tc>
          <w:tcPr>
            <w:tcW w:type="dxa" w:w="2880"/>
            <w:vAlign w:val="top"/>
          </w:tcPr>
          <w:p>
            <w:pPr>
              <w:jc w:val="left"/>
            </w:pPr>
            <w:r/>
            <w:r>
              <w:rPr>
                <w:b w:val="0"/>
              </w:rPr>
            </w:r>
          </w:p>
        </w:tc>
        <w:tc>
          <w:tcPr>
            <w:tcW w:type="dxa" w:w="2304"/>
            <w:vAlign w:val="top"/>
          </w:tcPr>
          <w:p>
            <w:pPr>
              <w:jc w:val="left"/>
            </w:pPr>
            <w:r/>
            <w:r>
              <w:rPr>
                <w:b w:val="0"/>
              </w:rPr>
            </w:r>
          </w:p>
        </w:tc>
        <w:tc>
          <w:tcPr>
            <w:tcW w:type="dxa" w:w="2016"/>
            <w:vAlign w:val="top"/>
          </w:tcPr>
          <w:p>
            <w:pPr>
              <w:jc w:val="left"/>
            </w:pPr>
            <w:r/>
            <w:r>
              <w:rPr>
                <w:b w:val="0"/>
              </w:rPr>
            </w:r>
          </w:p>
        </w:tc>
        <w:tc>
          <w:tcPr>
            <w:tcW w:type="dxa" w:w="1728"/>
            <w:vAlign w:val="top"/>
          </w:tcPr>
          <w:p>
            <w:pPr>
              <w:jc w:val="left"/>
            </w:pPr>
            <w:r/>
            <w:r>
              <w:rPr>
                <w:b w:val="0"/>
              </w:rPr>
            </w:r>
          </w:p>
        </w:tc>
      </w:tr>
    </w:tbl>
    <w:p/>
    <w:p>
      <w:r>
        <w:br w:type="page"/>
      </w:r>
    </w:p>
    <w:p>
      <w:pPr>
        <w:pStyle w:val="Heading1"/>
      </w:pPr>
      <w:r>
        <w:t>Recurso NotebookLM da apostila</w:t>
      </w:r>
    </w:p>
    <w:p>
      <w:r>
        <w:t>A apostila conta com um recurso de apoio no NotebookLM. O professor pode orientar os estudantes a usar esse ambiente para revisao de conceitos, criacao de perguntas de estudo, retomada de exemplos e preparacao para o projeto final.</w:t>
      </w:r>
    </w:p>
    <w:p>
      <w:r>
        <w:t>Link do recurso: https://notebooklm.google.com/notebook/3366a070-59ff-4ce2-a41a-717e24a97a88</w:t>
      </w:r>
    </w:p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1645920" cy="1645920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qrcode_notebooklm_logica_programacao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645920" cy="164592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t>Recomenda-se que os estudantes tambem consultem a apostila NotebookLM na Pratica para Estudos e Pesquisas, da Linha 4 da colecao, para aprender a tirar melhor proveito desse recurso.</w:t>
      </w:r>
    </w:p>
    <w:p>
      <w:r>
        <w:br w:type="page"/>
      </w:r>
    </w:p>
    <w:p>
      <w:pPr>
        <w:pStyle w:val="Heading1"/>
      </w:pPr>
      <w:r>
        <w:t>Referencias de apoio</w:t>
      </w:r>
    </w:p>
    <w:p>
      <w:r>
        <w:t>ASCENCIO, Ana Fernanda Gomes; CAMPOS, Edilene Aparecida Veneruchi de. Fundamentos da programacao de computadores: algoritmos, Pascal, C/C++ e Java. 3. ed. Sao Paulo: Pearson, 2012.</w:t>
      </w:r>
    </w:p>
    <w:p>
      <w:r>
        <w:t>CORMEN, Thomas H.; LEISERSON, Charles E.; RIVEST, Ronald L.; STEIN, Clifford. Introduction to Algorithms. 4th ed. Cambridge: MIT Press, 2022.</w:t>
      </w:r>
    </w:p>
    <w:p>
      <w:r>
        <w:t>FORBELLONE, Andre Luiz Villar; EBERSPACHER, Henri Frederico. Logica de programacao: a construcao de algoritmos e estruturas de dados. 3. ed. Sao Paulo: Pearson Prentice Hall, 2005.</w:t>
      </w:r>
    </w:p>
    <w:p>
      <w:r>
        <w:t>MANZANO, Jose Augusto N. G.; OLIVEIRA, Jayr Figueiredo de. Algoritmos: logica para desenvolvimento de programacao de computadores. Sao Paulo: Erica, 2016.</w:t>
      </w:r>
    </w:p>
    <w:p>
      <w:r>
        <w:t>PAPERT, Seymour. Mindstorms: Children, Computers, and Powerful Ideas. New York: Basic Books, 1980.</w:t>
      </w:r>
    </w:p>
    <w:p>
      <w:r>
        <w:t>POLYA, George. How to Solve It: A New Aspect of Mathematical Method. 2nd ed. Princeton: Princeton University Press, 1957.</w:t>
      </w:r>
    </w:p>
    <w:p>
      <w:r>
        <w:t>WING, Jeannette M. Computational thinking. Communications of the ACM, New York, v. 49, n. 3, p. 33-35, 2006.</w:t>
      </w:r>
    </w:p>
    <w:sectPr w:rsidR="00FC693F" w:rsidRPr="0006063C" w:rsidSect="00034616">
      <w:headerReference w:type="default" r:id="rId10"/>
      <w:footerReference w:type="default" r:id="rId11"/>
      <w:pgSz w:w="12240" w:h="15840"/>
      <w:pgMar w:top="936" w:right="1080" w:bottom="936" w:left="10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646464"/>
        <w:sz w:val="16"/>
      </w:rPr>
      <w:t>Colecao Desenvolvimento de Software na Pratica - Prof. Douglas Ribeiro</w:t>
    </w:r>
  </w:p>
</w:ftr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  <w:jc w:val="center"/>
    </w:pPr>
    <w:r>
      <w:rPr>
        <w:color w:val="646464"/>
        <w:sz w:val="16"/>
      </w:rPr>
      <w:t>Kit Docente - Apostila 1: Logica de Programacao para Iniciantes</w: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Aptos" w:hAnsi="Aptos" w:eastAsia="Aptos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 w:ascii="Aptos Display" w:hAnsi="Aptos Display" w:eastAsia="Aptos Display"/>
      <w:b/>
      <w:bCs/>
      <w:color w:val="1F4E79"/>
      <w:sz w:val="34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 w:ascii="Aptos Display" w:hAnsi="Aptos Display" w:eastAsia="Aptos Display"/>
      <w:b/>
      <w:bCs/>
      <w:color w:val="2E74B5"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 w:ascii="Aptos Display" w:hAnsi="Aptos Display" w:eastAsia="Aptos Display"/>
      <w:b/>
      <w:bCs/>
      <w:color w:val="1F4E79"/>
      <w:sz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 w:ascii="Aptos Display" w:hAnsi="Aptos Display" w:eastAsia="Aptos Display"/>
      <w:color w:val="1F4E79"/>
      <w:spacing w:val="5"/>
      <w:kern w:val="28"/>
      <w:sz w:val="48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  <w:rPr>
      <w:rFonts w:ascii="Aptos" w:hAnsi="Aptos" w:eastAsia="Aptos"/>
      <w:sz w:val="21"/>
    </w:r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header" Target="header1.xml"/><Relationship Id="rId11" Type="http://schemas.openxmlformats.org/officeDocument/2006/relationships/footer" Target="footer1.xml"/><Relationship Id="rId12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